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C7505" w14:textId="77777777" w:rsidR="00847F35" w:rsidRDefault="00847F35" w:rsidP="003F3547">
      <w:pPr>
        <w:pStyle w:val="BasistekstEmtio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211"/>
        <w:gridCol w:w="1766"/>
        <w:gridCol w:w="3432"/>
      </w:tblGrid>
      <w:tr w:rsidR="008618E2" w14:paraId="7E5179A7" w14:textId="000E279D" w:rsidTr="00E6533D">
        <w:tc>
          <w:tcPr>
            <w:tcW w:w="3211" w:type="dxa"/>
          </w:tcPr>
          <w:p w14:paraId="22076A81" w14:textId="34110C60" w:rsidR="008618E2" w:rsidRPr="008618E2" w:rsidRDefault="008618E2" w:rsidP="003F3547">
            <w:pPr>
              <w:pStyle w:val="BasistekstEmtio"/>
              <w:rPr>
                <w:b/>
                <w:bCs/>
              </w:rPr>
            </w:pPr>
            <w:r w:rsidRPr="008618E2">
              <w:rPr>
                <w:b/>
                <w:bCs/>
              </w:rPr>
              <w:t>Type ICT-hardware</w:t>
            </w:r>
          </w:p>
        </w:tc>
        <w:tc>
          <w:tcPr>
            <w:tcW w:w="1766" w:type="dxa"/>
          </w:tcPr>
          <w:p w14:paraId="118D8C71" w14:textId="170BA3F4" w:rsidR="008618E2" w:rsidRPr="008618E2" w:rsidRDefault="008618E2" w:rsidP="003F3547">
            <w:pPr>
              <w:pStyle w:val="BasistekstEmtio"/>
              <w:rPr>
                <w:b/>
                <w:bCs/>
              </w:rPr>
            </w:pPr>
            <w:r w:rsidRPr="008618E2">
              <w:rPr>
                <w:b/>
                <w:bCs/>
              </w:rPr>
              <w:t>Merk</w:t>
            </w:r>
            <w:r>
              <w:rPr>
                <w:b/>
                <w:bCs/>
              </w:rPr>
              <w:t xml:space="preserve"> (≥ 2 per Type)</w:t>
            </w:r>
          </w:p>
        </w:tc>
        <w:tc>
          <w:tcPr>
            <w:tcW w:w="3432" w:type="dxa"/>
          </w:tcPr>
          <w:p w14:paraId="3A12534E" w14:textId="6BB9628B" w:rsidR="008618E2" w:rsidRPr="008618E2" w:rsidRDefault="008618E2" w:rsidP="003F3547">
            <w:pPr>
              <w:pStyle w:val="BasistekstEmtio"/>
              <w:rPr>
                <w:b/>
                <w:bCs/>
              </w:rPr>
            </w:pPr>
            <w:r>
              <w:rPr>
                <w:b/>
                <w:bCs/>
              </w:rPr>
              <w:t xml:space="preserve">Aard van de relatie met toeleverancier (bijv. dealerstatus, etc.) </w:t>
            </w:r>
          </w:p>
        </w:tc>
      </w:tr>
      <w:tr w:rsidR="008618E2" w14:paraId="535706B0" w14:textId="0429A5ED" w:rsidTr="00E6533D">
        <w:tc>
          <w:tcPr>
            <w:tcW w:w="3211" w:type="dxa"/>
          </w:tcPr>
          <w:p w14:paraId="78969262" w14:textId="1735D9AD" w:rsidR="008618E2" w:rsidRDefault="008618E2" w:rsidP="003F3547">
            <w:pPr>
              <w:pStyle w:val="BasistekstEmtio"/>
            </w:pPr>
            <w:proofErr w:type="spellStart"/>
            <w:r>
              <w:t>Desktops</w:t>
            </w:r>
            <w:proofErr w:type="spellEnd"/>
          </w:p>
        </w:tc>
        <w:tc>
          <w:tcPr>
            <w:tcW w:w="1766" w:type="dxa"/>
          </w:tcPr>
          <w:p w14:paraId="437AA69F" w14:textId="77777777" w:rsidR="008618E2" w:rsidRDefault="008618E2" w:rsidP="003F3547">
            <w:pPr>
              <w:pStyle w:val="BasistekstEmtio"/>
            </w:pPr>
          </w:p>
        </w:tc>
        <w:tc>
          <w:tcPr>
            <w:tcW w:w="3432" w:type="dxa"/>
          </w:tcPr>
          <w:p w14:paraId="4CCF19AA" w14:textId="77777777" w:rsidR="008618E2" w:rsidRDefault="008618E2" w:rsidP="003F3547">
            <w:pPr>
              <w:pStyle w:val="BasistekstEmtio"/>
            </w:pPr>
          </w:p>
        </w:tc>
      </w:tr>
      <w:tr w:rsidR="008618E2" w14:paraId="6B7CD39D" w14:textId="40185ACF" w:rsidTr="00E6533D">
        <w:tc>
          <w:tcPr>
            <w:tcW w:w="3211" w:type="dxa"/>
          </w:tcPr>
          <w:p w14:paraId="4CA8817A" w14:textId="77777777" w:rsidR="008618E2" w:rsidRDefault="008618E2" w:rsidP="003F3547">
            <w:pPr>
              <w:pStyle w:val="BasistekstEmtio"/>
            </w:pPr>
          </w:p>
        </w:tc>
        <w:tc>
          <w:tcPr>
            <w:tcW w:w="1766" w:type="dxa"/>
          </w:tcPr>
          <w:p w14:paraId="777C029A" w14:textId="77777777" w:rsidR="008618E2" w:rsidRDefault="008618E2" w:rsidP="003F3547">
            <w:pPr>
              <w:pStyle w:val="BasistekstEmtio"/>
            </w:pPr>
          </w:p>
        </w:tc>
        <w:tc>
          <w:tcPr>
            <w:tcW w:w="3432" w:type="dxa"/>
          </w:tcPr>
          <w:p w14:paraId="01609F0E" w14:textId="77777777" w:rsidR="008618E2" w:rsidRDefault="008618E2" w:rsidP="003F3547">
            <w:pPr>
              <w:pStyle w:val="BasistekstEmtio"/>
            </w:pPr>
          </w:p>
        </w:tc>
      </w:tr>
      <w:tr w:rsidR="008618E2" w14:paraId="12C2B105" w14:textId="72C2861E" w:rsidTr="00E6533D">
        <w:tc>
          <w:tcPr>
            <w:tcW w:w="3211" w:type="dxa"/>
          </w:tcPr>
          <w:p w14:paraId="2ECF300A" w14:textId="1A6425C9" w:rsidR="008618E2" w:rsidRDefault="008618E2" w:rsidP="003F3547">
            <w:pPr>
              <w:pStyle w:val="BasistekstEmtio"/>
            </w:pPr>
            <w:r>
              <w:t>Laptops</w:t>
            </w:r>
          </w:p>
        </w:tc>
        <w:tc>
          <w:tcPr>
            <w:tcW w:w="1766" w:type="dxa"/>
          </w:tcPr>
          <w:p w14:paraId="5D72A8CD" w14:textId="77777777" w:rsidR="008618E2" w:rsidRDefault="008618E2" w:rsidP="003F3547">
            <w:pPr>
              <w:pStyle w:val="BasistekstEmtio"/>
            </w:pPr>
          </w:p>
        </w:tc>
        <w:tc>
          <w:tcPr>
            <w:tcW w:w="3432" w:type="dxa"/>
          </w:tcPr>
          <w:p w14:paraId="2BA02948" w14:textId="77777777" w:rsidR="008618E2" w:rsidRDefault="008618E2" w:rsidP="003F3547">
            <w:pPr>
              <w:pStyle w:val="BasistekstEmtio"/>
            </w:pPr>
          </w:p>
        </w:tc>
      </w:tr>
      <w:tr w:rsidR="008618E2" w14:paraId="13CBAC9B" w14:textId="3A5C8241" w:rsidTr="00E6533D">
        <w:tc>
          <w:tcPr>
            <w:tcW w:w="3211" w:type="dxa"/>
          </w:tcPr>
          <w:p w14:paraId="520DB98C" w14:textId="77777777" w:rsidR="008618E2" w:rsidRDefault="008618E2" w:rsidP="003F3547">
            <w:pPr>
              <w:pStyle w:val="BasistekstEmtio"/>
            </w:pPr>
          </w:p>
        </w:tc>
        <w:tc>
          <w:tcPr>
            <w:tcW w:w="1766" w:type="dxa"/>
          </w:tcPr>
          <w:p w14:paraId="73941A8E" w14:textId="77777777" w:rsidR="008618E2" w:rsidRDefault="008618E2" w:rsidP="003F3547">
            <w:pPr>
              <w:pStyle w:val="BasistekstEmtio"/>
            </w:pPr>
          </w:p>
        </w:tc>
        <w:tc>
          <w:tcPr>
            <w:tcW w:w="3432" w:type="dxa"/>
          </w:tcPr>
          <w:p w14:paraId="09FDBBF4" w14:textId="77777777" w:rsidR="008618E2" w:rsidRDefault="008618E2" w:rsidP="003F3547">
            <w:pPr>
              <w:pStyle w:val="BasistekstEmtio"/>
            </w:pPr>
          </w:p>
        </w:tc>
      </w:tr>
      <w:tr w:rsidR="00055D2D" w14:paraId="02FAAA6F" w14:textId="77777777" w:rsidTr="00E6533D">
        <w:tc>
          <w:tcPr>
            <w:tcW w:w="3211" w:type="dxa"/>
          </w:tcPr>
          <w:p w14:paraId="0DF78F8E" w14:textId="686275F4" w:rsidR="00055D2D" w:rsidRDefault="00FD22E4" w:rsidP="003F3547">
            <w:pPr>
              <w:pStyle w:val="BasistekstEmtio"/>
            </w:pPr>
            <w:r>
              <w:t>Tablets</w:t>
            </w:r>
          </w:p>
        </w:tc>
        <w:tc>
          <w:tcPr>
            <w:tcW w:w="1766" w:type="dxa"/>
          </w:tcPr>
          <w:p w14:paraId="6D4AEAB0" w14:textId="77777777" w:rsidR="00055D2D" w:rsidRDefault="00055D2D" w:rsidP="003F3547">
            <w:pPr>
              <w:pStyle w:val="BasistekstEmtio"/>
            </w:pPr>
          </w:p>
        </w:tc>
        <w:tc>
          <w:tcPr>
            <w:tcW w:w="3432" w:type="dxa"/>
          </w:tcPr>
          <w:p w14:paraId="6E1A534D" w14:textId="77777777" w:rsidR="00055D2D" w:rsidRDefault="00055D2D" w:rsidP="003F3547">
            <w:pPr>
              <w:pStyle w:val="BasistekstEmtio"/>
            </w:pPr>
          </w:p>
        </w:tc>
      </w:tr>
      <w:tr w:rsidR="00055D2D" w14:paraId="5D0C4A9D" w14:textId="77777777" w:rsidTr="00E6533D">
        <w:tc>
          <w:tcPr>
            <w:tcW w:w="3211" w:type="dxa"/>
          </w:tcPr>
          <w:p w14:paraId="19AD2AA3" w14:textId="11B490E6" w:rsidR="00055D2D" w:rsidRDefault="00055D2D" w:rsidP="00FD22E4">
            <w:pPr>
              <w:pStyle w:val="BasistekstEmtio"/>
            </w:pPr>
          </w:p>
        </w:tc>
        <w:tc>
          <w:tcPr>
            <w:tcW w:w="1766" w:type="dxa"/>
          </w:tcPr>
          <w:p w14:paraId="234966F7" w14:textId="77777777" w:rsidR="00055D2D" w:rsidRDefault="00055D2D" w:rsidP="003F3547">
            <w:pPr>
              <w:pStyle w:val="BasistekstEmtio"/>
            </w:pPr>
          </w:p>
        </w:tc>
        <w:tc>
          <w:tcPr>
            <w:tcW w:w="3432" w:type="dxa"/>
          </w:tcPr>
          <w:p w14:paraId="51FFCA9A" w14:textId="77777777" w:rsidR="00055D2D" w:rsidRDefault="00055D2D" w:rsidP="003F3547">
            <w:pPr>
              <w:pStyle w:val="BasistekstEmtio"/>
            </w:pPr>
          </w:p>
        </w:tc>
      </w:tr>
      <w:tr w:rsidR="00055D2D" w14:paraId="521AFE54" w14:textId="77777777" w:rsidTr="00E6533D">
        <w:tc>
          <w:tcPr>
            <w:tcW w:w="3211" w:type="dxa"/>
          </w:tcPr>
          <w:p w14:paraId="09455889" w14:textId="33F1B3D9" w:rsidR="00055D2D" w:rsidRDefault="00CE7465" w:rsidP="00FD22E4">
            <w:pPr>
              <w:pStyle w:val="BasistekstEmtio"/>
            </w:pPr>
            <w:r>
              <w:t>Smartphones</w:t>
            </w:r>
          </w:p>
        </w:tc>
        <w:tc>
          <w:tcPr>
            <w:tcW w:w="1766" w:type="dxa"/>
          </w:tcPr>
          <w:p w14:paraId="446240F5" w14:textId="77777777" w:rsidR="00055D2D" w:rsidRDefault="00055D2D" w:rsidP="003F3547">
            <w:pPr>
              <w:pStyle w:val="BasistekstEmtio"/>
            </w:pPr>
          </w:p>
        </w:tc>
        <w:tc>
          <w:tcPr>
            <w:tcW w:w="3432" w:type="dxa"/>
          </w:tcPr>
          <w:p w14:paraId="0862D1E5" w14:textId="77777777" w:rsidR="00055D2D" w:rsidRDefault="00055D2D" w:rsidP="003F3547">
            <w:pPr>
              <w:pStyle w:val="BasistekstEmtio"/>
            </w:pPr>
          </w:p>
        </w:tc>
      </w:tr>
      <w:tr w:rsidR="001C36C1" w14:paraId="61661038" w14:textId="77777777" w:rsidTr="00E6533D">
        <w:tc>
          <w:tcPr>
            <w:tcW w:w="3211" w:type="dxa"/>
          </w:tcPr>
          <w:p w14:paraId="0A8A96E6" w14:textId="77777777" w:rsidR="001C36C1" w:rsidRDefault="001C36C1" w:rsidP="003F3547">
            <w:pPr>
              <w:pStyle w:val="BasistekstEmtio"/>
            </w:pPr>
          </w:p>
        </w:tc>
        <w:tc>
          <w:tcPr>
            <w:tcW w:w="1766" w:type="dxa"/>
          </w:tcPr>
          <w:p w14:paraId="01CBABBB" w14:textId="77777777" w:rsidR="001C36C1" w:rsidRDefault="001C36C1" w:rsidP="003F3547">
            <w:pPr>
              <w:pStyle w:val="BasistekstEmtio"/>
            </w:pPr>
          </w:p>
        </w:tc>
        <w:tc>
          <w:tcPr>
            <w:tcW w:w="3432" w:type="dxa"/>
          </w:tcPr>
          <w:p w14:paraId="7D87E4EB" w14:textId="77777777" w:rsidR="001C36C1" w:rsidRDefault="001C36C1" w:rsidP="003F3547">
            <w:pPr>
              <w:pStyle w:val="BasistekstEmtio"/>
            </w:pPr>
          </w:p>
        </w:tc>
      </w:tr>
      <w:tr w:rsidR="008618E2" w14:paraId="259AF2C0" w14:textId="662025ED" w:rsidTr="00E6533D">
        <w:tc>
          <w:tcPr>
            <w:tcW w:w="3211" w:type="dxa"/>
          </w:tcPr>
          <w:p w14:paraId="07A962E5" w14:textId="0F4B9E96" w:rsidR="008618E2" w:rsidRDefault="008618E2" w:rsidP="003F3547">
            <w:pPr>
              <w:pStyle w:val="BasistekstEmtio"/>
            </w:pPr>
            <w:r>
              <w:t>Beeldschermen</w:t>
            </w:r>
          </w:p>
        </w:tc>
        <w:tc>
          <w:tcPr>
            <w:tcW w:w="1766" w:type="dxa"/>
          </w:tcPr>
          <w:p w14:paraId="0843A198" w14:textId="77777777" w:rsidR="008618E2" w:rsidRDefault="008618E2" w:rsidP="003F3547">
            <w:pPr>
              <w:pStyle w:val="BasistekstEmtio"/>
            </w:pPr>
          </w:p>
        </w:tc>
        <w:tc>
          <w:tcPr>
            <w:tcW w:w="3432" w:type="dxa"/>
          </w:tcPr>
          <w:p w14:paraId="7A5BEE54" w14:textId="77777777" w:rsidR="008618E2" w:rsidRDefault="008618E2" w:rsidP="003F3547">
            <w:pPr>
              <w:pStyle w:val="BasistekstEmtio"/>
            </w:pPr>
          </w:p>
        </w:tc>
      </w:tr>
      <w:tr w:rsidR="008618E2" w14:paraId="4DF08F69" w14:textId="33D308AC" w:rsidTr="00E6533D">
        <w:tc>
          <w:tcPr>
            <w:tcW w:w="3211" w:type="dxa"/>
          </w:tcPr>
          <w:p w14:paraId="2DC4A086" w14:textId="1C50649A" w:rsidR="008618E2" w:rsidRDefault="001C36C1" w:rsidP="00186362">
            <w:pPr>
              <w:pStyle w:val="BasistekstEmtio"/>
              <w:numPr>
                <w:ilvl w:val="0"/>
                <w:numId w:val="31"/>
              </w:numPr>
            </w:pPr>
            <w:r>
              <w:t>Werkplek monitoren</w:t>
            </w:r>
          </w:p>
        </w:tc>
        <w:tc>
          <w:tcPr>
            <w:tcW w:w="1766" w:type="dxa"/>
          </w:tcPr>
          <w:p w14:paraId="6B4EED40" w14:textId="77777777" w:rsidR="008618E2" w:rsidRDefault="008618E2" w:rsidP="003F3547">
            <w:pPr>
              <w:pStyle w:val="BasistekstEmtio"/>
            </w:pPr>
          </w:p>
        </w:tc>
        <w:tc>
          <w:tcPr>
            <w:tcW w:w="3432" w:type="dxa"/>
          </w:tcPr>
          <w:p w14:paraId="42008793" w14:textId="77777777" w:rsidR="008618E2" w:rsidRDefault="008618E2" w:rsidP="003F3547">
            <w:pPr>
              <w:pStyle w:val="BasistekstEmtio"/>
            </w:pPr>
          </w:p>
        </w:tc>
      </w:tr>
      <w:tr w:rsidR="00ED1419" w14:paraId="226196D5" w14:textId="77777777" w:rsidTr="00E6533D">
        <w:tc>
          <w:tcPr>
            <w:tcW w:w="3211" w:type="dxa"/>
          </w:tcPr>
          <w:p w14:paraId="64179E3C" w14:textId="77777777" w:rsidR="00ED1419" w:rsidRDefault="00ED1419" w:rsidP="00ED1419">
            <w:pPr>
              <w:pStyle w:val="BasistekstEmtio"/>
              <w:ind w:left="720"/>
            </w:pPr>
          </w:p>
        </w:tc>
        <w:tc>
          <w:tcPr>
            <w:tcW w:w="1766" w:type="dxa"/>
          </w:tcPr>
          <w:p w14:paraId="791E50E4" w14:textId="77777777" w:rsidR="00ED1419" w:rsidRDefault="00ED1419" w:rsidP="003F3547">
            <w:pPr>
              <w:pStyle w:val="BasistekstEmtio"/>
            </w:pPr>
          </w:p>
        </w:tc>
        <w:tc>
          <w:tcPr>
            <w:tcW w:w="3432" w:type="dxa"/>
          </w:tcPr>
          <w:p w14:paraId="1B1226A7" w14:textId="77777777" w:rsidR="00ED1419" w:rsidRDefault="00ED1419" w:rsidP="003F3547">
            <w:pPr>
              <w:pStyle w:val="BasistekstEmtio"/>
            </w:pPr>
          </w:p>
        </w:tc>
      </w:tr>
      <w:tr w:rsidR="008618E2" w14:paraId="7EB4ED64" w14:textId="295DEB1F" w:rsidTr="00E6533D">
        <w:tc>
          <w:tcPr>
            <w:tcW w:w="3211" w:type="dxa"/>
          </w:tcPr>
          <w:p w14:paraId="736DF839" w14:textId="7058E0F6" w:rsidR="008618E2" w:rsidRDefault="008618E2" w:rsidP="00186362">
            <w:pPr>
              <w:pStyle w:val="BasistekstEmtio"/>
              <w:numPr>
                <w:ilvl w:val="0"/>
                <w:numId w:val="31"/>
              </w:numPr>
            </w:pPr>
            <w:r>
              <w:t>Touchscreens</w:t>
            </w:r>
          </w:p>
        </w:tc>
        <w:tc>
          <w:tcPr>
            <w:tcW w:w="1766" w:type="dxa"/>
          </w:tcPr>
          <w:p w14:paraId="5CD8A814" w14:textId="77777777" w:rsidR="008618E2" w:rsidRDefault="008618E2" w:rsidP="003F3547">
            <w:pPr>
              <w:pStyle w:val="BasistekstEmtio"/>
            </w:pPr>
          </w:p>
        </w:tc>
        <w:tc>
          <w:tcPr>
            <w:tcW w:w="3432" w:type="dxa"/>
          </w:tcPr>
          <w:p w14:paraId="1311BA23" w14:textId="77777777" w:rsidR="008618E2" w:rsidRDefault="008618E2" w:rsidP="003F3547">
            <w:pPr>
              <w:pStyle w:val="BasistekstEmtio"/>
            </w:pPr>
          </w:p>
        </w:tc>
      </w:tr>
      <w:tr w:rsidR="00ED1419" w14:paraId="3C74285F" w14:textId="77777777" w:rsidTr="00E6533D">
        <w:tc>
          <w:tcPr>
            <w:tcW w:w="3211" w:type="dxa"/>
          </w:tcPr>
          <w:p w14:paraId="12003C3B" w14:textId="77777777" w:rsidR="00ED1419" w:rsidRDefault="00ED1419" w:rsidP="00ED1419">
            <w:pPr>
              <w:pStyle w:val="BasistekstEmtio"/>
              <w:ind w:left="720"/>
            </w:pPr>
          </w:p>
        </w:tc>
        <w:tc>
          <w:tcPr>
            <w:tcW w:w="1766" w:type="dxa"/>
          </w:tcPr>
          <w:p w14:paraId="2E1364EC" w14:textId="77777777" w:rsidR="00ED1419" w:rsidRDefault="00ED1419" w:rsidP="003F3547">
            <w:pPr>
              <w:pStyle w:val="BasistekstEmtio"/>
            </w:pPr>
          </w:p>
        </w:tc>
        <w:tc>
          <w:tcPr>
            <w:tcW w:w="3432" w:type="dxa"/>
          </w:tcPr>
          <w:p w14:paraId="39138222" w14:textId="77777777" w:rsidR="00ED1419" w:rsidRDefault="00ED1419" w:rsidP="003F3547">
            <w:pPr>
              <w:pStyle w:val="BasistekstEmtio"/>
            </w:pPr>
          </w:p>
        </w:tc>
      </w:tr>
      <w:tr w:rsidR="008618E2" w14:paraId="31DEF5D3" w14:textId="2A1E9B32" w:rsidTr="00E6533D">
        <w:tc>
          <w:tcPr>
            <w:tcW w:w="3211" w:type="dxa"/>
          </w:tcPr>
          <w:p w14:paraId="09BCDA33" w14:textId="7F7D6279" w:rsidR="008618E2" w:rsidRDefault="001C36C1" w:rsidP="00186362">
            <w:pPr>
              <w:pStyle w:val="BasistekstEmtio"/>
              <w:numPr>
                <w:ilvl w:val="0"/>
                <w:numId w:val="31"/>
              </w:numPr>
            </w:pPr>
            <w:r>
              <w:t>Digiborden/smartboards</w:t>
            </w:r>
          </w:p>
        </w:tc>
        <w:tc>
          <w:tcPr>
            <w:tcW w:w="1766" w:type="dxa"/>
          </w:tcPr>
          <w:p w14:paraId="2D0B9EFC" w14:textId="77777777" w:rsidR="008618E2" w:rsidRDefault="008618E2" w:rsidP="003F3547">
            <w:pPr>
              <w:pStyle w:val="BasistekstEmtio"/>
            </w:pPr>
          </w:p>
        </w:tc>
        <w:tc>
          <w:tcPr>
            <w:tcW w:w="3432" w:type="dxa"/>
          </w:tcPr>
          <w:p w14:paraId="733495C4" w14:textId="77777777" w:rsidR="008618E2" w:rsidRDefault="008618E2" w:rsidP="003F3547">
            <w:pPr>
              <w:pStyle w:val="BasistekstEmtio"/>
            </w:pPr>
          </w:p>
        </w:tc>
      </w:tr>
      <w:tr w:rsidR="00ED1419" w14:paraId="267B7959" w14:textId="77777777" w:rsidTr="00E6533D">
        <w:tc>
          <w:tcPr>
            <w:tcW w:w="3211" w:type="dxa"/>
          </w:tcPr>
          <w:p w14:paraId="1D8931E3" w14:textId="77777777" w:rsidR="00ED1419" w:rsidRDefault="00ED1419" w:rsidP="00ED1419">
            <w:pPr>
              <w:pStyle w:val="BasistekstEmtio"/>
              <w:ind w:left="720"/>
            </w:pPr>
          </w:p>
        </w:tc>
        <w:tc>
          <w:tcPr>
            <w:tcW w:w="1766" w:type="dxa"/>
          </w:tcPr>
          <w:p w14:paraId="334B8624" w14:textId="77777777" w:rsidR="00ED1419" w:rsidRDefault="00ED1419" w:rsidP="003F3547">
            <w:pPr>
              <w:pStyle w:val="BasistekstEmtio"/>
            </w:pPr>
          </w:p>
        </w:tc>
        <w:tc>
          <w:tcPr>
            <w:tcW w:w="3432" w:type="dxa"/>
          </w:tcPr>
          <w:p w14:paraId="7365E127" w14:textId="77777777" w:rsidR="00ED1419" w:rsidRDefault="00ED1419" w:rsidP="003F3547">
            <w:pPr>
              <w:pStyle w:val="BasistekstEmtio"/>
            </w:pPr>
          </w:p>
        </w:tc>
      </w:tr>
      <w:tr w:rsidR="001C36C1" w14:paraId="3105C6D1" w14:textId="77777777" w:rsidTr="00E6533D">
        <w:tc>
          <w:tcPr>
            <w:tcW w:w="3211" w:type="dxa"/>
          </w:tcPr>
          <w:p w14:paraId="01D2346C" w14:textId="684243D0" w:rsidR="001C36C1" w:rsidRDefault="002A3D7E" w:rsidP="00186362">
            <w:pPr>
              <w:pStyle w:val="BasistekstEmtio"/>
              <w:numPr>
                <w:ilvl w:val="0"/>
                <w:numId w:val="31"/>
              </w:numPr>
            </w:pPr>
            <w:r>
              <w:t>Professional displays</w:t>
            </w:r>
          </w:p>
        </w:tc>
        <w:tc>
          <w:tcPr>
            <w:tcW w:w="1766" w:type="dxa"/>
          </w:tcPr>
          <w:p w14:paraId="7831BA58" w14:textId="77777777" w:rsidR="001C36C1" w:rsidRDefault="001C36C1" w:rsidP="003F3547">
            <w:pPr>
              <w:pStyle w:val="BasistekstEmtio"/>
            </w:pPr>
          </w:p>
        </w:tc>
        <w:tc>
          <w:tcPr>
            <w:tcW w:w="3432" w:type="dxa"/>
          </w:tcPr>
          <w:p w14:paraId="26C6BB22" w14:textId="77777777" w:rsidR="001C36C1" w:rsidRDefault="001C36C1" w:rsidP="003F3547">
            <w:pPr>
              <w:pStyle w:val="BasistekstEmtio"/>
            </w:pPr>
          </w:p>
        </w:tc>
      </w:tr>
      <w:tr w:rsidR="00ED1419" w14:paraId="61262E50" w14:textId="77777777" w:rsidTr="00E6533D">
        <w:tc>
          <w:tcPr>
            <w:tcW w:w="3211" w:type="dxa"/>
          </w:tcPr>
          <w:p w14:paraId="5C042687" w14:textId="77777777" w:rsidR="00ED1419" w:rsidRDefault="00ED1419" w:rsidP="00ED1419">
            <w:pPr>
              <w:pStyle w:val="BasistekstEmtio"/>
              <w:ind w:left="720"/>
            </w:pPr>
          </w:p>
        </w:tc>
        <w:tc>
          <w:tcPr>
            <w:tcW w:w="1766" w:type="dxa"/>
          </w:tcPr>
          <w:p w14:paraId="2646FA30" w14:textId="77777777" w:rsidR="00ED1419" w:rsidRDefault="00ED1419" w:rsidP="003F3547">
            <w:pPr>
              <w:pStyle w:val="BasistekstEmtio"/>
            </w:pPr>
          </w:p>
        </w:tc>
        <w:tc>
          <w:tcPr>
            <w:tcW w:w="3432" w:type="dxa"/>
          </w:tcPr>
          <w:p w14:paraId="0BF8C18E" w14:textId="77777777" w:rsidR="00ED1419" w:rsidRDefault="00ED1419" w:rsidP="003F3547">
            <w:pPr>
              <w:pStyle w:val="BasistekstEmtio"/>
            </w:pPr>
          </w:p>
        </w:tc>
      </w:tr>
      <w:tr w:rsidR="001C36C1" w14:paraId="2B573AEC" w14:textId="77777777" w:rsidTr="00E6533D">
        <w:tc>
          <w:tcPr>
            <w:tcW w:w="3211" w:type="dxa"/>
          </w:tcPr>
          <w:p w14:paraId="0DBFD99E" w14:textId="4FD6B9CE" w:rsidR="001C36C1" w:rsidRDefault="002A3D7E" w:rsidP="00186362">
            <w:pPr>
              <w:pStyle w:val="BasistekstEmtio"/>
              <w:numPr>
                <w:ilvl w:val="0"/>
                <w:numId w:val="31"/>
              </w:numPr>
            </w:pPr>
            <w:proofErr w:type="spellStart"/>
            <w:r>
              <w:t>Beamers</w:t>
            </w:r>
            <w:proofErr w:type="spellEnd"/>
          </w:p>
        </w:tc>
        <w:tc>
          <w:tcPr>
            <w:tcW w:w="1766" w:type="dxa"/>
          </w:tcPr>
          <w:p w14:paraId="140C33B4" w14:textId="77777777" w:rsidR="001C36C1" w:rsidRDefault="001C36C1" w:rsidP="003F3547">
            <w:pPr>
              <w:pStyle w:val="BasistekstEmtio"/>
            </w:pPr>
          </w:p>
        </w:tc>
        <w:tc>
          <w:tcPr>
            <w:tcW w:w="3432" w:type="dxa"/>
          </w:tcPr>
          <w:p w14:paraId="332847CC" w14:textId="77777777" w:rsidR="001C36C1" w:rsidRDefault="001C36C1" w:rsidP="003F3547">
            <w:pPr>
              <w:pStyle w:val="BasistekstEmtio"/>
            </w:pPr>
          </w:p>
        </w:tc>
      </w:tr>
      <w:tr w:rsidR="00ED1419" w14:paraId="43F90515" w14:textId="77777777" w:rsidTr="00E6533D">
        <w:tc>
          <w:tcPr>
            <w:tcW w:w="3211" w:type="dxa"/>
          </w:tcPr>
          <w:p w14:paraId="7EB6406C" w14:textId="77777777" w:rsidR="00ED1419" w:rsidRDefault="00ED1419" w:rsidP="00ED1419">
            <w:pPr>
              <w:pStyle w:val="BasistekstEmtio"/>
              <w:ind w:left="720"/>
            </w:pPr>
          </w:p>
        </w:tc>
        <w:tc>
          <w:tcPr>
            <w:tcW w:w="1766" w:type="dxa"/>
          </w:tcPr>
          <w:p w14:paraId="30D27AE7" w14:textId="77777777" w:rsidR="00ED1419" w:rsidRDefault="00ED1419" w:rsidP="003F3547">
            <w:pPr>
              <w:pStyle w:val="BasistekstEmtio"/>
            </w:pPr>
          </w:p>
        </w:tc>
        <w:tc>
          <w:tcPr>
            <w:tcW w:w="3432" w:type="dxa"/>
          </w:tcPr>
          <w:p w14:paraId="15C1B993" w14:textId="77777777" w:rsidR="00ED1419" w:rsidRDefault="00ED1419" w:rsidP="003F3547">
            <w:pPr>
              <w:pStyle w:val="BasistekstEmtio"/>
            </w:pPr>
          </w:p>
        </w:tc>
      </w:tr>
      <w:tr w:rsidR="001C36C1" w14:paraId="4BBCFE42" w14:textId="77777777" w:rsidTr="00E6533D">
        <w:tc>
          <w:tcPr>
            <w:tcW w:w="3211" w:type="dxa"/>
          </w:tcPr>
          <w:p w14:paraId="55B020C4" w14:textId="33881B48" w:rsidR="001C36C1" w:rsidRDefault="002A3D7E" w:rsidP="00186362">
            <w:pPr>
              <w:pStyle w:val="BasistekstEmtio"/>
              <w:numPr>
                <w:ilvl w:val="0"/>
                <w:numId w:val="31"/>
              </w:numPr>
            </w:pPr>
            <w:r>
              <w:t>Projectieschermen</w:t>
            </w:r>
          </w:p>
        </w:tc>
        <w:tc>
          <w:tcPr>
            <w:tcW w:w="1766" w:type="dxa"/>
          </w:tcPr>
          <w:p w14:paraId="60E5D30C" w14:textId="77777777" w:rsidR="001C36C1" w:rsidRDefault="001C36C1" w:rsidP="003F3547">
            <w:pPr>
              <w:pStyle w:val="BasistekstEmtio"/>
            </w:pPr>
          </w:p>
        </w:tc>
        <w:tc>
          <w:tcPr>
            <w:tcW w:w="3432" w:type="dxa"/>
          </w:tcPr>
          <w:p w14:paraId="6BDE5703" w14:textId="77777777" w:rsidR="001C36C1" w:rsidRDefault="001C36C1" w:rsidP="003F3547">
            <w:pPr>
              <w:pStyle w:val="BasistekstEmtio"/>
            </w:pPr>
          </w:p>
        </w:tc>
      </w:tr>
      <w:tr w:rsidR="001C36C1" w14:paraId="02B5E061" w14:textId="77777777" w:rsidTr="00E6533D">
        <w:tc>
          <w:tcPr>
            <w:tcW w:w="3211" w:type="dxa"/>
          </w:tcPr>
          <w:p w14:paraId="7156B803" w14:textId="77777777" w:rsidR="001C36C1" w:rsidRDefault="001C36C1" w:rsidP="003F3547">
            <w:pPr>
              <w:pStyle w:val="BasistekstEmtio"/>
            </w:pPr>
          </w:p>
        </w:tc>
        <w:tc>
          <w:tcPr>
            <w:tcW w:w="1766" w:type="dxa"/>
          </w:tcPr>
          <w:p w14:paraId="26DE3BB5" w14:textId="77777777" w:rsidR="001C36C1" w:rsidRDefault="001C36C1" w:rsidP="003F3547">
            <w:pPr>
              <w:pStyle w:val="BasistekstEmtio"/>
            </w:pPr>
          </w:p>
        </w:tc>
        <w:tc>
          <w:tcPr>
            <w:tcW w:w="3432" w:type="dxa"/>
          </w:tcPr>
          <w:p w14:paraId="36A568E5" w14:textId="77777777" w:rsidR="001C36C1" w:rsidRDefault="001C36C1" w:rsidP="003F3547">
            <w:pPr>
              <w:pStyle w:val="BasistekstEmtio"/>
            </w:pPr>
          </w:p>
        </w:tc>
      </w:tr>
      <w:tr w:rsidR="00C31C4D" w14:paraId="36C642DB" w14:textId="77777777" w:rsidTr="00E6533D">
        <w:tc>
          <w:tcPr>
            <w:tcW w:w="3211" w:type="dxa"/>
          </w:tcPr>
          <w:p w14:paraId="1DAD5A0E" w14:textId="3CDB3EF4" w:rsidR="00C31C4D" w:rsidRDefault="003B5473" w:rsidP="003F3547">
            <w:pPr>
              <w:pStyle w:val="BasistekstEmtio"/>
            </w:pPr>
            <w:r>
              <w:t>O</w:t>
            </w:r>
            <w:r w:rsidRPr="005F2618">
              <w:t>pnameapparatuur</w:t>
            </w:r>
            <w:r>
              <w:t xml:space="preserve"> voor beeld en geluid</w:t>
            </w:r>
          </w:p>
        </w:tc>
        <w:tc>
          <w:tcPr>
            <w:tcW w:w="1766" w:type="dxa"/>
          </w:tcPr>
          <w:p w14:paraId="1E64927F" w14:textId="77777777" w:rsidR="00C31C4D" w:rsidRDefault="00C31C4D" w:rsidP="003F3547">
            <w:pPr>
              <w:pStyle w:val="BasistekstEmtio"/>
            </w:pPr>
          </w:p>
        </w:tc>
        <w:tc>
          <w:tcPr>
            <w:tcW w:w="3432" w:type="dxa"/>
          </w:tcPr>
          <w:p w14:paraId="1354C996" w14:textId="77777777" w:rsidR="00C31C4D" w:rsidRDefault="00C31C4D" w:rsidP="003F3547">
            <w:pPr>
              <w:pStyle w:val="BasistekstEmtio"/>
            </w:pPr>
          </w:p>
        </w:tc>
      </w:tr>
      <w:tr w:rsidR="00C31C4D" w14:paraId="6588EED1" w14:textId="77777777" w:rsidTr="00E6533D">
        <w:tc>
          <w:tcPr>
            <w:tcW w:w="3211" w:type="dxa"/>
          </w:tcPr>
          <w:p w14:paraId="2EDAED44" w14:textId="77777777" w:rsidR="00C31C4D" w:rsidRDefault="00C31C4D" w:rsidP="003F3547">
            <w:pPr>
              <w:pStyle w:val="BasistekstEmtio"/>
            </w:pPr>
          </w:p>
        </w:tc>
        <w:tc>
          <w:tcPr>
            <w:tcW w:w="1766" w:type="dxa"/>
          </w:tcPr>
          <w:p w14:paraId="1FCD16A8" w14:textId="77777777" w:rsidR="00C31C4D" w:rsidRDefault="00C31C4D" w:rsidP="003F3547">
            <w:pPr>
              <w:pStyle w:val="BasistekstEmtio"/>
            </w:pPr>
          </w:p>
        </w:tc>
        <w:tc>
          <w:tcPr>
            <w:tcW w:w="3432" w:type="dxa"/>
          </w:tcPr>
          <w:p w14:paraId="19EAF36A" w14:textId="77777777" w:rsidR="00C31C4D" w:rsidRDefault="00C31C4D" w:rsidP="003F3547">
            <w:pPr>
              <w:pStyle w:val="BasistekstEmtio"/>
            </w:pPr>
          </w:p>
        </w:tc>
      </w:tr>
      <w:tr w:rsidR="00C31C4D" w14:paraId="138D35ED" w14:textId="77777777" w:rsidTr="00E6533D">
        <w:tc>
          <w:tcPr>
            <w:tcW w:w="3211" w:type="dxa"/>
          </w:tcPr>
          <w:p w14:paraId="7D025666" w14:textId="47F3FE19" w:rsidR="00C31C4D" w:rsidRDefault="003B5473" w:rsidP="003F3547">
            <w:pPr>
              <w:pStyle w:val="BasistekstEmtio"/>
            </w:pPr>
            <w:r w:rsidRPr="00722ED9">
              <w:t>Vergaderapparatuur</w:t>
            </w:r>
          </w:p>
        </w:tc>
        <w:tc>
          <w:tcPr>
            <w:tcW w:w="1766" w:type="dxa"/>
          </w:tcPr>
          <w:p w14:paraId="5DB98DC6" w14:textId="77777777" w:rsidR="00C31C4D" w:rsidRDefault="00C31C4D" w:rsidP="003F3547">
            <w:pPr>
              <w:pStyle w:val="BasistekstEmtio"/>
            </w:pPr>
          </w:p>
        </w:tc>
        <w:tc>
          <w:tcPr>
            <w:tcW w:w="3432" w:type="dxa"/>
          </w:tcPr>
          <w:p w14:paraId="3280D58C" w14:textId="77777777" w:rsidR="00C31C4D" w:rsidRDefault="00C31C4D" w:rsidP="003F3547">
            <w:pPr>
              <w:pStyle w:val="BasistekstEmtio"/>
            </w:pPr>
          </w:p>
        </w:tc>
      </w:tr>
      <w:tr w:rsidR="005F2618" w14:paraId="4AE6C706" w14:textId="77777777" w:rsidTr="00E6533D">
        <w:tc>
          <w:tcPr>
            <w:tcW w:w="3211" w:type="dxa"/>
          </w:tcPr>
          <w:p w14:paraId="151BA19D" w14:textId="77777777" w:rsidR="005F2618" w:rsidRDefault="005F2618" w:rsidP="003F3547">
            <w:pPr>
              <w:pStyle w:val="BasistekstEmtio"/>
            </w:pPr>
          </w:p>
        </w:tc>
        <w:tc>
          <w:tcPr>
            <w:tcW w:w="1766" w:type="dxa"/>
          </w:tcPr>
          <w:p w14:paraId="6013D209" w14:textId="77777777" w:rsidR="005F2618" w:rsidRDefault="005F2618" w:rsidP="003F3547">
            <w:pPr>
              <w:pStyle w:val="BasistekstEmtio"/>
            </w:pPr>
          </w:p>
        </w:tc>
        <w:tc>
          <w:tcPr>
            <w:tcW w:w="3432" w:type="dxa"/>
          </w:tcPr>
          <w:p w14:paraId="736D807A" w14:textId="77777777" w:rsidR="005F2618" w:rsidRDefault="005F2618" w:rsidP="003F3547">
            <w:pPr>
              <w:pStyle w:val="BasistekstEmtio"/>
            </w:pPr>
          </w:p>
        </w:tc>
      </w:tr>
      <w:tr w:rsidR="005F2618" w14:paraId="0D9B3818" w14:textId="77777777" w:rsidTr="00E6533D">
        <w:tc>
          <w:tcPr>
            <w:tcW w:w="3211" w:type="dxa"/>
          </w:tcPr>
          <w:p w14:paraId="03E76AEC" w14:textId="5AA60FD6" w:rsidR="005F2618" w:rsidRDefault="005F2618" w:rsidP="003F3547">
            <w:pPr>
              <w:pStyle w:val="BasistekstEmtio"/>
            </w:pPr>
            <w:r>
              <w:t>Headsets</w:t>
            </w:r>
          </w:p>
        </w:tc>
        <w:tc>
          <w:tcPr>
            <w:tcW w:w="1766" w:type="dxa"/>
          </w:tcPr>
          <w:p w14:paraId="5FFD9E4C" w14:textId="77777777" w:rsidR="005F2618" w:rsidRDefault="005F2618" w:rsidP="003F3547">
            <w:pPr>
              <w:pStyle w:val="BasistekstEmtio"/>
            </w:pPr>
          </w:p>
        </w:tc>
        <w:tc>
          <w:tcPr>
            <w:tcW w:w="3432" w:type="dxa"/>
          </w:tcPr>
          <w:p w14:paraId="1FAEBD27" w14:textId="77777777" w:rsidR="005F2618" w:rsidRDefault="005F2618" w:rsidP="003F3547">
            <w:pPr>
              <w:pStyle w:val="BasistekstEmtio"/>
            </w:pPr>
          </w:p>
        </w:tc>
      </w:tr>
      <w:tr w:rsidR="005F2618" w14:paraId="1FD41CD0" w14:textId="77777777" w:rsidTr="00E6533D">
        <w:tc>
          <w:tcPr>
            <w:tcW w:w="3211" w:type="dxa"/>
          </w:tcPr>
          <w:p w14:paraId="3E3F5F87" w14:textId="77777777" w:rsidR="005F2618" w:rsidRDefault="005F2618" w:rsidP="003F3547">
            <w:pPr>
              <w:pStyle w:val="BasistekstEmtio"/>
            </w:pPr>
          </w:p>
        </w:tc>
        <w:tc>
          <w:tcPr>
            <w:tcW w:w="1766" w:type="dxa"/>
          </w:tcPr>
          <w:p w14:paraId="2040A333" w14:textId="77777777" w:rsidR="005F2618" w:rsidRDefault="005F2618" w:rsidP="003F3547">
            <w:pPr>
              <w:pStyle w:val="BasistekstEmtio"/>
            </w:pPr>
          </w:p>
        </w:tc>
        <w:tc>
          <w:tcPr>
            <w:tcW w:w="3432" w:type="dxa"/>
          </w:tcPr>
          <w:p w14:paraId="6AC1973E" w14:textId="77777777" w:rsidR="005F2618" w:rsidRDefault="005F2618" w:rsidP="003F3547">
            <w:pPr>
              <w:pStyle w:val="BasistekstEmtio"/>
            </w:pPr>
          </w:p>
        </w:tc>
      </w:tr>
      <w:tr w:rsidR="008618E2" w14:paraId="0F4B7D98" w14:textId="436280C8" w:rsidTr="00E6533D">
        <w:tc>
          <w:tcPr>
            <w:tcW w:w="3211" w:type="dxa"/>
          </w:tcPr>
          <w:p w14:paraId="23D1EFD6" w14:textId="262840E2" w:rsidR="008618E2" w:rsidRDefault="008618E2" w:rsidP="003F3547">
            <w:pPr>
              <w:pStyle w:val="BasistekstEmtio"/>
            </w:pPr>
            <w:r>
              <w:t>Toetsenborden</w:t>
            </w:r>
          </w:p>
        </w:tc>
        <w:tc>
          <w:tcPr>
            <w:tcW w:w="1766" w:type="dxa"/>
          </w:tcPr>
          <w:p w14:paraId="47EAA1BC" w14:textId="77777777" w:rsidR="008618E2" w:rsidRDefault="008618E2" w:rsidP="003F3547">
            <w:pPr>
              <w:pStyle w:val="BasistekstEmtio"/>
            </w:pPr>
          </w:p>
        </w:tc>
        <w:tc>
          <w:tcPr>
            <w:tcW w:w="3432" w:type="dxa"/>
          </w:tcPr>
          <w:p w14:paraId="34F346CF" w14:textId="77777777" w:rsidR="008618E2" w:rsidRDefault="008618E2" w:rsidP="003F3547">
            <w:pPr>
              <w:pStyle w:val="BasistekstEmtio"/>
            </w:pPr>
          </w:p>
        </w:tc>
      </w:tr>
      <w:tr w:rsidR="008618E2" w14:paraId="11CCB955" w14:textId="73F037FB" w:rsidTr="00E6533D">
        <w:tc>
          <w:tcPr>
            <w:tcW w:w="3211" w:type="dxa"/>
          </w:tcPr>
          <w:p w14:paraId="66E3F447" w14:textId="77777777" w:rsidR="008618E2" w:rsidRDefault="008618E2" w:rsidP="003F3547">
            <w:pPr>
              <w:pStyle w:val="BasistekstEmtio"/>
            </w:pPr>
          </w:p>
        </w:tc>
        <w:tc>
          <w:tcPr>
            <w:tcW w:w="1766" w:type="dxa"/>
          </w:tcPr>
          <w:p w14:paraId="521F31F7" w14:textId="77777777" w:rsidR="008618E2" w:rsidRDefault="008618E2" w:rsidP="003F3547">
            <w:pPr>
              <w:pStyle w:val="BasistekstEmtio"/>
            </w:pPr>
          </w:p>
        </w:tc>
        <w:tc>
          <w:tcPr>
            <w:tcW w:w="3432" w:type="dxa"/>
          </w:tcPr>
          <w:p w14:paraId="61A08EA5" w14:textId="77777777" w:rsidR="008618E2" w:rsidRDefault="008618E2" w:rsidP="003F3547">
            <w:pPr>
              <w:pStyle w:val="BasistekstEmtio"/>
            </w:pPr>
          </w:p>
        </w:tc>
      </w:tr>
      <w:tr w:rsidR="008618E2" w14:paraId="39936685" w14:textId="678D3086" w:rsidTr="00E6533D">
        <w:tc>
          <w:tcPr>
            <w:tcW w:w="3211" w:type="dxa"/>
          </w:tcPr>
          <w:p w14:paraId="0C7E588D" w14:textId="34C59446" w:rsidR="008618E2" w:rsidRDefault="008618E2" w:rsidP="003F3547">
            <w:pPr>
              <w:pStyle w:val="BasistekstEmtio"/>
            </w:pPr>
            <w:r>
              <w:t>Muizen</w:t>
            </w:r>
          </w:p>
        </w:tc>
        <w:tc>
          <w:tcPr>
            <w:tcW w:w="1766" w:type="dxa"/>
          </w:tcPr>
          <w:p w14:paraId="6617C953" w14:textId="77777777" w:rsidR="008618E2" w:rsidRDefault="008618E2" w:rsidP="003F3547">
            <w:pPr>
              <w:pStyle w:val="BasistekstEmtio"/>
            </w:pPr>
          </w:p>
        </w:tc>
        <w:tc>
          <w:tcPr>
            <w:tcW w:w="3432" w:type="dxa"/>
          </w:tcPr>
          <w:p w14:paraId="2E8B63B1" w14:textId="77777777" w:rsidR="008618E2" w:rsidRDefault="008618E2" w:rsidP="003F3547">
            <w:pPr>
              <w:pStyle w:val="BasistekstEmtio"/>
            </w:pPr>
          </w:p>
        </w:tc>
      </w:tr>
      <w:tr w:rsidR="008618E2" w14:paraId="54D66E84" w14:textId="347C3D11" w:rsidTr="00E6533D">
        <w:tc>
          <w:tcPr>
            <w:tcW w:w="3211" w:type="dxa"/>
          </w:tcPr>
          <w:p w14:paraId="1AB8963B" w14:textId="77777777" w:rsidR="008618E2" w:rsidRDefault="008618E2" w:rsidP="003F3547">
            <w:pPr>
              <w:pStyle w:val="BasistekstEmtio"/>
            </w:pPr>
          </w:p>
        </w:tc>
        <w:tc>
          <w:tcPr>
            <w:tcW w:w="1766" w:type="dxa"/>
          </w:tcPr>
          <w:p w14:paraId="36682815" w14:textId="77777777" w:rsidR="008618E2" w:rsidRDefault="008618E2" w:rsidP="003F3547">
            <w:pPr>
              <w:pStyle w:val="BasistekstEmtio"/>
            </w:pPr>
          </w:p>
        </w:tc>
        <w:tc>
          <w:tcPr>
            <w:tcW w:w="3432" w:type="dxa"/>
          </w:tcPr>
          <w:p w14:paraId="1D3F7EC2" w14:textId="77777777" w:rsidR="008618E2" w:rsidRDefault="008618E2" w:rsidP="003F3547">
            <w:pPr>
              <w:pStyle w:val="BasistekstEmtio"/>
            </w:pPr>
          </w:p>
        </w:tc>
      </w:tr>
      <w:tr w:rsidR="008618E2" w14:paraId="0B4DD362" w14:textId="54C22AAD" w:rsidTr="00E6533D">
        <w:tc>
          <w:tcPr>
            <w:tcW w:w="3211" w:type="dxa"/>
          </w:tcPr>
          <w:p w14:paraId="296AB61C" w14:textId="03DCB0BB" w:rsidR="008618E2" w:rsidRDefault="00D3518F" w:rsidP="003F3547">
            <w:pPr>
              <w:pStyle w:val="BasistekstEmtio"/>
            </w:pPr>
            <w:r>
              <w:t>Laptoptassen</w:t>
            </w:r>
          </w:p>
        </w:tc>
        <w:tc>
          <w:tcPr>
            <w:tcW w:w="1766" w:type="dxa"/>
          </w:tcPr>
          <w:p w14:paraId="7DD91028" w14:textId="77777777" w:rsidR="008618E2" w:rsidRDefault="008618E2" w:rsidP="003F3547">
            <w:pPr>
              <w:pStyle w:val="BasistekstEmtio"/>
            </w:pPr>
          </w:p>
        </w:tc>
        <w:tc>
          <w:tcPr>
            <w:tcW w:w="3432" w:type="dxa"/>
          </w:tcPr>
          <w:p w14:paraId="37EC1DE4" w14:textId="77777777" w:rsidR="008618E2" w:rsidRDefault="008618E2" w:rsidP="003F3547">
            <w:pPr>
              <w:pStyle w:val="BasistekstEmtio"/>
            </w:pPr>
          </w:p>
        </w:tc>
      </w:tr>
      <w:tr w:rsidR="008618E2" w14:paraId="677E0CC4" w14:textId="671914D1" w:rsidTr="00E6533D">
        <w:tc>
          <w:tcPr>
            <w:tcW w:w="3211" w:type="dxa"/>
          </w:tcPr>
          <w:p w14:paraId="5DB89022" w14:textId="77777777" w:rsidR="008618E2" w:rsidRDefault="008618E2" w:rsidP="003F3547">
            <w:pPr>
              <w:pStyle w:val="BasistekstEmtio"/>
            </w:pPr>
          </w:p>
        </w:tc>
        <w:tc>
          <w:tcPr>
            <w:tcW w:w="1766" w:type="dxa"/>
          </w:tcPr>
          <w:p w14:paraId="0C7E61E4" w14:textId="77777777" w:rsidR="008618E2" w:rsidRDefault="008618E2" w:rsidP="003F3547">
            <w:pPr>
              <w:pStyle w:val="BasistekstEmtio"/>
            </w:pPr>
          </w:p>
        </w:tc>
        <w:tc>
          <w:tcPr>
            <w:tcW w:w="3432" w:type="dxa"/>
          </w:tcPr>
          <w:p w14:paraId="484078FB" w14:textId="77777777" w:rsidR="008618E2" w:rsidRDefault="008618E2" w:rsidP="003F3547">
            <w:pPr>
              <w:pStyle w:val="BasistekstEmtio"/>
            </w:pPr>
          </w:p>
        </w:tc>
      </w:tr>
      <w:tr w:rsidR="008618E2" w14:paraId="4C2573AC" w14:textId="6C6E13F7" w:rsidTr="00E6533D">
        <w:tc>
          <w:tcPr>
            <w:tcW w:w="3211" w:type="dxa"/>
          </w:tcPr>
          <w:p w14:paraId="42F1F020" w14:textId="18327374" w:rsidR="008618E2" w:rsidRDefault="00D3518F" w:rsidP="003F3547">
            <w:pPr>
              <w:pStyle w:val="BasistekstEmtio"/>
            </w:pPr>
            <w:r>
              <w:t>Kantoor-/l</w:t>
            </w:r>
            <w:r w:rsidR="008618E2">
              <w:t>abelprinters</w:t>
            </w:r>
          </w:p>
        </w:tc>
        <w:tc>
          <w:tcPr>
            <w:tcW w:w="1766" w:type="dxa"/>
          </w:tcPr>
          <w:p w14:paraId="5695CEA5" w14:textId="77777777" w:rsidR="008618E2" w:rsidRDefault="008618E2" w:rsidP="003F3547">
            <w:pPr>
              <w:pStyle w:val="BasistekstEmtio"/>
            </w:pPr>
          </w:p>
        </w:tc>
        <w:tc>
          <w:tcPr>
            <w:tcW w:w="3432" w:type="dxa"/>
          </w:tcPr>
          <w:p w14:paraId="5600E251" w14:textId="77777777" w:rsidR="008618E2" w:rsidRDefault="008618E2" w:rsidP="003F3547">
            <w:pPr>
              <w:pStyle w:val="BasistekstEmtio"/>
            </w:pPr>
          </w:p>
        </w:tc>
      </w:tr>
      <w:tr w:rsidR="008618E2" w14:paraId="585842CF" w14:textId="7AF7135E" w:rsidTr="00E6533D">
        <w:tc>
          <w:tcPr>
            <w:tcW w:w="3211" w:type="dxa"/>
          </w:tcPr>
          <w:p w14:paraId="50BDE745" w14:textId="77777777" w:rsidR="008618E2" w:rsidRDefault="008618E2" w:rsidP="003F3547">
            <w:pPr>
              <w:pStyle w:val="BasistekstEmtio"/>
            </w:pPr>
          </w:p>
        </w:tc>
        <w:tc>
          <w:tcPr>
            <w:tcW w:w="1766" w:type="dxa"/>
          </w:tcPr>
          <w:p w14:paraId="205E2FB0" w14:textId="77777777" w:rsidR="008618E2" w:rsidRDefault="008618E2" w:rsidP="003F3547">
            <w:pPr>
              <w:pStyle w:val="BasistekstEmtio"/>
            </w:pPr>
          </w:p>
        </w:tc>
        <w:tc>
          <w:tcPr>
            <w:tcW w:w="3432" w:type="dxa"/>
          </w:tcPr>
          <w:p w14:paraId="73AEE419" w14:textId="77777777" w:rsidR="008618E2" w:rsidRDefault="008618E2" w:rsidP="003F3547">
            <w:pPr>
              <w:pStyle w:val="BasistekstEmtio"/>
            </w:pPr>
          </w:p>
        </w:tc>
      </w:tr>
      <w:tr w:rsidR="008618E2" w14:paraId="189E6AD5" w14:textId="1771831A" w:rsidTr="00E6533D">
        <w:tc>
          <w:tcPr>
            <w:tcW w:w="3211" w:type="dxa"/>
          </w:tcPr>
          <w:p w14:paraId="71418884" w14:textId="233A2B11" w:rsidR="008618E2" w:rsidRDefault="008618E2" w:rsidP="003F3547">
            <w:pPr>
              <w:pStyle w:val="BasistekstEmtio"/>
            </w:pPr>
            <w:proofErr w:type="spellStart"/>
            <w:r>
              <w:t>Docking</w:t>
            </w:r>
            <w:proofErr w:type="spellEnd"/>
            <w:r>
              <w:t xml:space="preserve"> stations</w:t>
            </w:r>
            <w:r w:rsidR="00370681">
              <w:t>/port replicators</w:t>
            </w:r>
          </w:p>
        </w:tc>
        <w:tc>
          <w:tcPr>
            <w:tcW w:w="1766" w:type="dxa"/>
          </w:tcPr>
          <w:p w14:paraId="7A1F2A15" w14:textId="77777777" w:rsidR="008618E2" w:rsidRDefault="008618E2" w:rsidP="003F3547">
            <w:pPr>
              <w:pStyle w:val="BasistekstEmtio"/>
            </w:pPr>
          </w:p>
        </w:tc>
        <w:tc>
          <w:tcPr>
            <w:tcW w:w="3432" w:type="dxa"/>
          </w:tcPr>
          <w:p w14:paraId="78BF4533" w14:textId="77777777" w:rsidR="008618E2" w:rsidRDefault="008618E2" w:rsidP="003F3547">
            <w:pPr>
              <w:pStyle w:val="BasistekstEmtio"/>
            </w:pPr>
          </w:p>
        </w:tc>
      </w:tr>
      <w:tr w:rsidR="008618E2" w14:paraId="7AA6ACB1" w14:textId="5CCE9DAD" w:rsidTr="00E6533D">
        <w:tc>
          <w:tcPr>
            <w:tcW w:w="3211" w:type="dxa"/>
          </w:tcPr>
          <w:p w14:paraId="15259CC4" w14:textId="77777777" w:rsidR="008618E2" w:rsidRDefault="008618E2" w:rsidP="003F3547">
            <w:pPr>
              <w:pStyle w:val="BasistekstEmtio"/>
            </w:pPr>
          </w:p>
        </w:tc>
        <w:tc>
          <w:tcPr>
            <w:tcW w:w="1766" w:type="dxa"/>
          </w:tcPr>
          <w:p w14:paraId="5EFBBDA1" w14:textId="77777777" w:rsidR="008618E2" w:rsidRDefault="008618E2" w:rsidP="003F3547">
            <w:pPr>
              <w:pStyle w:val="BasistekstEmtio"/>
            </w:pPr>
          </w:p>
        </w:tc>
        <w:tc>
          <w:tcPr>
            <w:tcW w:w="3432" w:type="dxa"/>
          </w:tcPr>
          <w:p w14:paraId="7D83E244" w14:textId="77777777" w:rsidR="008618E2" w:rsidRDefault="008618E2" w:rsidP="003F3547">
            <w:pPr>
              <w:pStyle w:val="BasistekstEmtio"/>
            </w:pPr>
          </w:p>
        </w:tc>
      </w:tr>
      <w:tr w:rsidR="008618E2" w14:paraId="4BB0896D" w14:textId="30FC4E66" w:rsidTr="00E6533D">
        <w:tc>
          <w:tcPr>
            <w:tcW w:w="3211" w:type="dxa"/>
          </w:tcPr>
          <w:p w14:paraId="76E6D6C8" w14:textId="2A0DC553" w:rsidR="008618E2" w:rsidRDefault="006C6417" w:rsidP="003F3547">
            <w:pPr>
              <w:pStyle w:val="BasistekstEmtio"/>
            </w:pPr>
            <w:r>
              <w:t>Ophangbeugels voor beeldschermen</w:t>
            </w:r>
          </w:p>
        </w:tc>
        <w:tc>
          <w:tcPr>
            <w:tcW w:w="1766" w:type="dxa"/>
          </w:tcPr>
          <w:p w14:paraId="10CAB5E3" w14:textId="77777777" w:rsidR="008618E2" w:rsidRDefault="008618E2" w:rsidP="003F3547">
            <w:pPr>
              <w:pStyle w:val="BasistekstEmtio"/>
            </w:pPr>
          </w:p>
        </w:tc>
        <w:tc>
          <w:tcPr>
            <w:tcW w:w="3432" w:type="dxa"/>
          </w:tcPr>
          <w:p w14:paraId="5A586A95" w14:textId="77777777" w:rsidR="008618E2" w:rsidRDefault="008618E2" w:rsidP="003F3547">
            <w:pPr>
              <w:pStyle w:val="BasistekstEmtio"/>
            </w:pPr>
          </w:p>
        </w:tc>
      </w:tr>
    </w:tbl>
    <w:p w14:paraId="242308E9" w14:textId="77777777" w:rsidR="008618E2" w:rsidRPr="003F3547" w:rsidRDefault="008618E2" w:rsidP="003F3547">
      <w:pPr>
        <w:pStyle w:val="BasistekstEmtio"/>
      </w:pPr>
    </w:p>
    <w:sectPr w:rsidR="008618E2" w:rsidRPr="003F3547" w:rsidSect="00E27898">
      <w:headerReference w:type="default" r:id="rId11"/>
      <w:pgSz w:w="11906" w:h="16838" w:code="9"/>
      <w:pgMar w:top="2269" w:right="1219" w:bottom="1843" w:left="226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9A1D8" w14:textId="77777777" w:rsidR="00E27898" w:rsidRPr="003F3547" w:rsidRDefault="00E27898" w:rsidP="003F3547">
      <w:pPr>
        <w:pStyle w:val="Voettekst"/>
      </w:pPr>
    </w:p>
  </w:endnote>
  <w:endnote w:type="continuationSeparator" w:id="0">
    <w:p w14:paraId="73909E29" w14:textId="77777777" w:rsidR="00E27898" w:rsidRPr="003F3547" w:rsidRDefault="00E27898" w:rsidP="003F3547">
      <w:pPr>
        <w:pStyle w:val="Voettekst"/>
      </w:pPr>
    </w:p>
  </w:endnote>
  <w:endnote w:type="continuationNotice" w:id="1">
    <w:p w14:paraId="2BFCEC86" w14:textId="77777777" w:rsidR="00E27898" w:rsidRDefault="00E2789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Nunito Light">
    <w:charset w:val="00"/>
    <w:family w:val="auto"/>
    <w:pitch w:val="variable"/>
    <w:sig w:usb0="A00002FF" w:usb1="5000204B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1B30A" w14:textId="77777777" w:rsidR="00E27898" w:rsidRPr="003F3547" w:rsidRDefault="00E27898" w:rsidP="003F3547">
      <w:pPr>
        <w:pStyle w:val="Voettekst"/>
      </w:pPr>
    </w:p>
  </w:footnote>
  <w:footnote w:type="continuationSeparator" w:id="0">
    <w:p w14:paraId="23F27B77" w14:textId="77777777" w:rsidR="00E27898" w:rsidRPr="003F3547" w:rsidRDefault="00E27898" w:rsidP="003F3547">
      <w:pPr>
        <w:pStyle w:val="Voettekst"/>
      </w:pPr>
    </w:p>
  </w:footnote>
  <w:footnote w:type="continuationNotice" w:id="1">
    <w:p w14:paraId="010E2784" w14:textId="77777777" w:rsidR="00E27898" w:rsidRDefault="00E2789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8217F" w14:textId="4D39D593" w:rsidR="008618E2" w:rsidRDefault="008618E2" w:rsidP="008618E2">
    <w:pPr>
      <w:pStyle w:val="Kop1zondernummerEmtio"/>
    </w:pPr>
    <w:r>
      <w:t>Bijlage 7.2</w:t>
    </w:r>
    <w:r>
      <w:tab/>
      <w:t>Merkenlijst</w:t>
    </w:r>
    <w:r>
      <w:rPr>
        <w:noProof/>
      </w:rPr>
      <w:t xml:space="preserve">                                   </w:t>
    </w:r>
    <w:r w:rsidR="00400A47">
      <w:rPr>
        <w:noProof/>
      </w:rPr>
      <w:drawing>
        <wp:inline distT="0" distB="0" distL="0" distR="0" wp14:anchorId="3EC34ADC" wp14:editId="651BA752">
          <wp:extent cx="1552575" cy="1224146"/>
          <wp:effectExtent l="0" t="0" r="0" b="0"/>
          <wp:docPr id="2002489333" name="Picture 1038232966" descr="Afbeelding met tekst, Lettertype, logo, schermopname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489333" name="Picture 1038232966" descr="Afbeelding met tekst, Lettertype, logo, schermopname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7590" cy="1228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9E50E438"/>
    <w:styleLink w:val="OpsommingbolletjeEmtio"/>
    <w:lvl w:ilvl="0">
      <w:start w:val="1"/>
      <w:numFmt w:val="bullet"/>
      <w:pStyle w:val="Opsommingbolletje1eniveauEmtio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Emtio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0BC24928"/>
    <w:multiLevelType w:val="multilevel"/>
    <w:tmpl w:val="B4BACAD8"/>
    <w:styleLink w:val="OpsommingstreepjeEmtio"/>
    <w:lvl w:ilvl="0">
      <w:start w:val="1"/>
      <w:numFmt w:val="bullet"/>
      <w:pStyle w:val="Opsommingstreepje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Emtio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Emtio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EA27EB4"/>
    <w:multiLevelType w:val="multilevel"/>
    <w:tmpl w:val="B80072F2"/>
    <w:numStyleLink w:val="KopnummeringEmtio"/>
  </w:abstractNum>
  <w:abstractNum w:abstractNumId="13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82879C7"/>
    <w:multiLevelType w:val="multilevel"/>
    <w:tmpl w:val="89367262"/>
    <w:numStyleLink w:val="OpsommingnummerEmtio"/>
  </w:abstractNum>
  <w:abstractNum w:abstractNumId="16" w15:restartNumberingAfterBreak="0">
    <w:nsid w:val="2D7E06B0"/>
    <w:multiLevelType w:val="multilevel"/>
    <w:tmpl w:val="9200769E"/>
    <w:styleLink w:val="OpsommingkleineletterEmtio"/>
    <w:lvl w:ilvl="0">
      <w:start w:val="1"/>
      <w:numFmt w:val="lowerLetter"/>
      <w:pStyle w:val="Opsommingkleinelett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17" w15:restartNumberingAfterBreak="0">
    <w:nsid w:val="32871F0B"/>
    <w:multiLevelType w:val="hybridMultilevel"/>
    <w:tmpl w:val="4544987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8A2A0C"/>
    <w:multiLevelType w:val="multilevel"/>
    <w:tmpl w:val="89367262"/>
    <w:styleLink w:val="OpsommingnummerEmtio"/>
    <w:lvl w:ilvl="0">
      <w:start w:val="1"/>
      <w:numFmt w:val="decimal"/>
      <w:pStyle w:val="Opsommingnumm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19" w15:restartNumberingAfterBreak="0">
    <w:nsid w:val="40EF61F8"/>
    <w:multiLevelType w:val="multilevel"/>
    <w:tmpl w:val="B80072F2"/>
    <w:styleLink w:val="KopnummeringEmtio"/>
    <w:lvl w:ilvl="0">
      <w:start w:val="1"/>
      <w:numFmt w:val="decimal"/>
      <w:pStyle w:val="Kop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0" w15:restartNumberingAfterBreak="0">
    <w:nsid w:val="46A60AA0"/>
    <w:multiLevelType w:val="multilevel"/>
    <w:tmpl w:val="C9FA2D30"/>
    <w:styleLink w:val="OpsommingopenrondjeEmtio"/>
    <w:lvl w:ilvl="0">
      <w:start w:val="1"/>
      <w:numFmt w:val="bullet"/>
      <w:pStyle w:val="Opsommingopenrondje1eniveauEmtio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Emtio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Emtio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1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3F335A0"/>
    <w:multiLevelType w:val="multilevel"/>
    <w:tmpl w:val="8576664C"/>
    <w:styleLink w:val="OpsommingtekenEmtio"/>
    <w:lvl w:ilvl="0">
      <w:start w:val="1"/>
      <w:numFmt w:val="bullet"/>
      <w:pStyle w:val="Opsommingteken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Emtio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23" w15:restartNumberingAfterBreak="0">
    <w:nsid w:val="6C6644DD"/>
    <w:multiLevelType w:val="multilevel"/>
    <w:tmpl w:val="9E50E438"/>
    <w:numStyleLink w:val="OpsommingbolletjeEmtio"/>
  </w:abstractNum>
  <w:abstractNum w:abstractNumId="24" w15:restartNumberingAfterBreak="0">
    <w:nsid w:val="6CAB1E63"/>
    <w:multiLevelType w:val="multilevel"/>
    <w:tmpl w:val="9200769E"/>
    <w:numStyleLink w:val="AgendapuntlijstEmtio"/>
  </w:abstractNum>
  <w:abstractNum w:abstractNumId="25" w15:restartNumberingAfterBreak="0">
    <w:nsid w:val="6E7370EC"/>
    <w:multiLevelType w:val="multilevel"/>
    <w:tmpl w:val="9200769E"/>
    <w:styleLink w:val="AgendapuntlijstEmtio"/>
    <w:lvl w:ilvl="0">
      <w:start w:val="1"/>
      <w:numFmt w:val="lowerLetter"/>
      <w:pStyle w:val="Opsommingkleinelett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26" w15:restartNumberingAfterBreak="0">
    <w:nsid w:val="7038598F"/>
    <w:multiLevelType w:val="multilevel"/>
    <w:tmpl w:val="16F4EACA"/>
    <w:numStyleLink w:val="BijlagenummeringEmtio"/>
  </w:abstractNum>
  <w:abstractNum w:abstractNumId="27" w15:restartNumberingAfterBreak="0">
    <w:nsid w:val="70EC4E8C"/>
    <w:multiLevelType w:val="multilevel"/>
    <w:tmpl w:val="C9FA2D30"/>
    <w:numStyleLink w:val="OpsommingopenrondjeEmtio"/>
  </w:abstractNum>
  <w:abstractNum w:abstractNumId="28" w15:restartNumberingAfterBreak="0">
    <w:nsid w:val="76AE427F"/>
    <w:multiLevelType w:val="multilevel"/>
    <w:tmpl w:val="8576664C"/>
    <w:numStyleLink w:val="OpsommingtekenEmtio"/>
  </w:abstractNum>
  <w:abstractNum w:abstractNumId="29" w15:restartNumberingAfterBreak="0">
    <w:nsid w:val="79AE6CDF"/>
    <w:multiLevelType w:val="multilevel"/>
    <w:tmpl w:val="B4BACAD8"/>
    <w:numStyleLink w:val="OpsommingstreepjeEmtio"/>
  </w:abstractNum>
  <w:abstractNum w:abstractNumId="30" w15:restartNumberingAfterBreak="0">
    <w:nsid w:val="79F90C3F"/>
    <w:multiLevelType w:val="multilevel"/>
    <w:tmpl w:val="16F4EACA"/>
    <w:styleLink w:val="BijlagenummeringEmtio"/>
    <w:lvl w:ilvl="0">
      <w:start w:val="1"/>
      <w:numFmt w:val="decimal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num w:numId="1" w16cid:durableId="326370446">
    <w:abstractNumId w:val="10"/>
  </w:num>
  <w:num w:numId="2" w16cid:durableId="326711768">
    <w:abstractNumId w:val="18"/>
  </w:num>
  <w:num w:numId="3" w16cid:durableId="2057971053">
    <w:abstractNumId w:val="20"/>
  </w:num>
  <w:num w:numId="4" w16cid:durableId="791480336">
    <w:abstractNumId w:val="11"/>
  </w:num>
  <w:num w:numId="5" w16cid:durableId="49152473">
    <w:abstractNumId w:val="21"/>
  </w:num>
  <w:num w:numId="6" w16cid:durableId="1487940023">
    <w:abstractNumId w:val="14"/>
  </w:num>
  <w:num w:numId="7" w16cid:durableId="2142112063">
    <w:abstractNumId w:val="13"/>
  </w:num>
  <w:num w:numId="8" w16cid:durableId="465702711">
    <w:abstractNumId w:val="16"/>
  </w:num>
  <w:num w:numId="9" w16cid:durableId="858549534">
    <w:abstractNumId w:val="19"/>
  </w:num>
  <w:num w:numId="10" w16cid:durableId="405421919">
    <w:abstractNumId w:val="22"/>
  </w:num>
  <w:num w:numId="11" w16cid:durableId="69357740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53849445">
    <w:abstractNumId w:val="9"/>
  </w:num>
  <w:num w:numId="13" w16cid:durableId="1136490217">
    <w:abstractNumId w:val="7"/>
  </w:num>
  <w:num w:numId="14" w16cid:durableId="794906599">
    <w:abstractNumId w:val="6"/>
  </w:num>
  <w:num w:numId="15" w16cid:durableId="871382946">
    <w:abstractNumId w:val="5"/>
  </w:num>
  <w:num w:numId="16" w16cid:durableId="2085954217">
    <w:abstractNumId w:val="4"/>
  </w:num>
  <w:num w:numId="17" w16cid:durableId="1808667565">
    <w:abstractNumId w:val="8"/>
  </w:num>
  <w:num w:numId="18" w16cid:durableId="1816724101">
    <w:abstractNumId w:val="3"/>
  </w:num>
  <w:num w:numId="19" w16cid:durableId="2109694912">
    <w:abstractNumId w:val="2"/>
  </w:num>
  <w:num w:numId="20" w16cid:durableId="727847210">
    <w:abstractNumId w:val="1"/>
  </w:num>
  <w:num w:numId="21" w16cid:durableId="782067758">
    <w:abstractNumId w:val="0"/>
  </w:num>
  <w:num w:numId="22" w16cid:durableId="937102896">
    <w:abstractNumId w:val="25"/>
  </w:num>
  <w:num w:numId="23" w16cid:durableId="1605578684">
    <w:abstractNumId w:val="15"/>
  </w:num>
  <w:num w:numId="24" w16cid:durableId="814687841">
    <w:abstractNumId w:val="24"/>
  </w:num>
  <w:num w:numId="25" w16cid:durableId="320546510">
    <w:abstractNumId w:val="23"/>
  </w:num>
  <w:num w:numId="26" w16cid:durableId="1828396933">
    <w:abstractNumId w:val="27"/>
  </w:num>
  <w:num w:numId="27" w16cid:durableId="904343129">
    <w:abstractNumId w:val="29"/>
  </w:num>
  <w:num w:numId="28" w16cid:durableId="85200403">
    <w:abstractNumId w:val="12"/>
  </w:num>
  <w:num w:numId="29" w16cid:durableId="2076509197">
    <w:abstractNumId w:val="26"/>
  </w:num>
  <w:num w:numId="30" w16cid:durableId="1031228801">
    <w:abstractNumId w:val="28"/>
  </w:num>
  <w:num w:numId="31" w16cid:durableId="846404590">
    <w:abstractNumId w:val="1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ctiveWritingStyle w:appName="MSWord" w:lang="nl-NL" w:vendorID="1" w:dllVersion="512" w:checkStyle="1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2050">
      <o:colormru v:ext="edit" colors="#ddd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8E2"/>
    <w:rsid w:val="00004562"/>
    <w:rsid w:val="00006237"/>
    <w:rsid w:val="0000663D"/>
    <w:rsid w:val="00010D95"/>
    <w:rsid w:val="00011BFA"/>
    <w:rsid w:val="00012581"/>
    <w:rsid w:val="0002562D"/>
    <w:rsid w:val="000331E1"/>
    <w:rsid w:val="0003377A"/>
    <w:rsid w:val="00035232"/>
    <w:rsid w:val="000418EF"/>
    <w:rsid w:val="0004513F"/>
    <w:rsid w:val="00050D4B"/>
    <w:rsid w:val="0005205D"/>
    <w:rsid w:val="00052426"/>
    <w:rsid w:val="00052FF4"/>
    <w:rsid w:val="00053E43"/>
    <w:rsid w:val="0005430B"/>
    <w:rsid w:val="00055D2D"/>
    <w:rsid w:val="0005732F"/>
    <w:rsid w:val="00066DF0"/>
    <w:rsid w:val="00074DAC"/>
    <w:rsid w:val="0007714E"/>
    <w:rsid w:val="0009698A"/>
    <w:rsid w:val="000A1B78"/>
    <w:rsid w:val="000C0969"/>
    <w:rsid w:val="000C1A1A"/>
    <w:rsid w:val="000D6AB7"/>
    <w:rsid w:val="000E1539"/>
    <w:rsid w:val="000E55A1"/>
    <w:rsid w:val="000E6E43"/>
    <w:rsid w:val="000F213A"/>
    <w:rsid w:val="000F2D93"/>
    <w:rsid w:val="000F650E"/>
    <w:rsid w:val="00100B98"/>
    <w:rsid w:val="00106601"/>
    <w:rsid w:val="00110A9F"/>
    <w:rsid w:val="001170AE"/>
    <w:rsid w:val="00122DED"/>
    <w:rsid w:val="00132265"/>
    <w:rsid w:val="00134E43"/>
    <w:rsid w:val="00135A2A"/>
    <w:rsid w:val="00135E7B"/>
    <w:rsid w:val="00137CBB"/>
    <w:rsid w:val="00145B8E"/>
    <w:rsid w:val="0014640F"/>
    <w:rsid w:val="00152E4D"/>
    <w:rsid w:val="001579D8"/>
    <w:rsid w:val="001639F5"/>
    <w:rsid w:val="0018093D"/>
    <w:rsid w:val="00186362"/>
    <w:rsid w:val="00187A59"/>
    <w:rsid w:val="00194838"/>
    <w:rsid w:val="001B1B37"/>
    <w:rsid w:val="001B4C7E"/>
    <w:rsid w:val="001C11BE"/>
    <w:rsid w:val="001C36C1"/>
    <w:rsid w:val="001C6232"/>
    <w:rsid w:val="001C63E7"/>
    <w:rsid w:val="001D2384"/>
    <w:rsid w:val="001D2A06"/>
    <w:rsid w:val="001E2293"/>
    <w:rsid w:val="001E34AC"/>
    <w:rsid w:val="001E5F7F"/>
    <w:rsid w:val="001F5B4F"/>
    <w:rsid w:val="001F5C28"/>
    <w:rsid w:val="001F6547"/>
    <w:rsid w:val="001F66B9"/>
    <w:rsid w:val="002041B3"/>
    <w:rsid w:val="0020548B"/>
    <w:rsid w:val="0020607F"/>
    <w:rsid w:val="00206E2A"/>
    <w:rsid w:val="00206FF8"/>
    <w:rsid w:val="002074B2"/>
    <w:rsid w:val="00211760"/>
    <w:rsid w:val="00216489"/>
    <w:rsid w:val="00220A9C"/>
    <w:rsid w:val="00225889"/>
    <w:rsid w:val="00230B64"/>
    <w:rsid w:val="00236DE9"/>
    <w:rsid w:val="00242226"/>
    <w:rsid w:val="002518D2"/>
    <w:rsid w:val="00252B9A"/>
    <w:rsid w:val="00254088"/>
    <w:rsid w:val="00256039"/>
    <w:rsid w:val="00257AA9"/>
    <w:rsid w:val="00262D4E"/>
    <w:rsid w:val="002646C8"/>
    <w:rsid w:val="00280D1D"/>
    <w:rsid w:val="00282B5D"/>
    <w:rsid w:val="00283592"/>
    <w:rsid w:val="00286914"/>
    <w:rsid w:val="00294CD2"/>
    <w:rsid w:val="002A2E44"/>
    <w:rsid w:val="002A3D7E"/>
    <w:rsid w:val="002B08A4"/>
    <w:rsid w:val="002B2998"/>
    <w:rsid w:val="002B64EE"/>
    <w:rsid w:val="002C46FB"/>
    <w:rsid w:val="002D0E88"/>
    <w:rsid w:val="002D52B2"/>
    <w:rsid w:val="002E2611"/>
    <w:rsid w:val="002E274E"/>
    <w:rsid w:val="002E68CD"/>
    <w:rsid w:val="002F678C"/>
    <w:rsid w:val="002F7B77"/>
    <w:rsid w:val="003063C0"/>
    <w:rsid w:val="00312D26"/>
    <w:rsid w:val="00317DEA"/>
    <w:rsid w:val="00322A9F"/>
    <w:rsid w:val="00323121"/>
    <w:rsid w:val="00334D4B"/>
    <w:rsid w:val="00335B5E"/>
    <w:rsid w:val="00337DDE"/>
    <w:rsid w:val="00345315"/>
    <w:rsid w:val="00346631"/>
    <w:rsid w:val="00347094"/>
    <w:rsid w:val="003519FA"/>
    <w:rsid w:val="0036320D"/>
    <w:rsid w:val="0036336D"/>
    <w:rsid w:val="00364B2C"/>
    <w:rsid w:val="00364E1D"/>
    <w:rsid w:val="00365254"/>
    <w:rsid w:val="00365327"/>
    <w:rsid w:val="00370681"/>
    <w:rsid w:val="00374C23"/>
    <w:rsid w:val="00374D9A"/>
    <w:rsid w:val="00377612"/>
    <w:rsid w:val="00382603"/>
    <w:rsid w:val="00383954"/>
    <w:rsid w:val="0039126D"/>
    <w:rsid w:val="003964D4"/>
    <w:rsid w:val="0039656A"/>
    <w:rsid w:val="003A5ED3"/>
    <w:rsid w:val="003A6677"/>
    <w:rsid w:val="003B14A0"/>
    <w:rsid w:val="003B5473"/>
    <w:rsid w:val="003B595E"/>
    <w:rsid w:val="003B705C"/>
    <w:rsid w:val="003D04B7"/>
    <w:rsid w:val="003D09E4"/>
    <w:rsid w:val="003D414A"/>
    <w:rsid w:val="003D49E5"/>
    <w:rsid w:val="003E30F2"/>
    <w:rsid w:val="003E3B7D"/>
    <w:rsid w:val="003E766F"/>
    <w:rsid w:val="003F2747"/>
    <w:rsid w:val="003F3547"/>
    <w:rsid w:val="003F768C"/>
    <w:rsid w:val="004001AF"/>
    <w:rsid w:val="00400A47"/>
    <w:rsid w:val="00400A80"/>
    <w:rsid w:val="00410F28"/>
    <w:rsid w:val="0041674F"/>
    <w:rsid w:val="0042594D"/>
    <w:rsid w:val="00441382"/>
    <w:rsid w:val="00451FDB"/>
    <w:rsid w:val="004564A6"/>
    <w:rsid w:val="00460433"/>
    <w:rsid w:val="004656F6"/>
    <w:rsid w:val="004659D3"/>
    <w:rsid w:val="00466D71"/>
    <w:rsid w:val="00471C0F"/>
    <w:rsid w:val="00472E5E"/>
    <w:rsid w:val="004733C3"/>
    <w:rsid w:val="0047392D"/>
    <w:rsid w:val="0047518D"/>
    <w:rsid w:val="004804E1"/>
    <w:rsid w:val="00484C8E"/>
    <w:rsid w:val="00486319"/>
    <w:rsid w:val="00487543"/>
    <w:rsid w:val="004875E2"/>
    <w:rsid w:val="00490BBD"/>
    <w:rsid w:val="00495327"/>
    <w:rsid w:val="004B2C90"/>
    <w:rsid w:val="004B55DA"/>
    <w:rsid w:val="004C51F8"/>
    <w:rsid w:val="004D2412"/>
    <w:rsid w:val="004F4A4D"/>
    <w:rsid w:val="004F6A99"/>
    <w:rsid w:val="005017F3"/>
    <w:rsid w:val="00501A64"/>
    <w:rsid w:val="00503BFD"/>
    <w:rsid w:val="005043E5"/>
    <w:rsid w:val="00513D36"/>
    <w:rsid w:val="00515E2F"/>
    <w:rsid w:val="00521726"/>
    <w:rsid w:val="00526530"/>
    <w:rsid w:val="0053645C"/>
    <w:rsid w:val="00545244"/>
    <w:rsid w:val="00553801"/>
    <w:rsid w:val="005615BE"/>
    <w:rsid w:val="00562E3D"/>
    <w:rsid w:val="00575FFC"/>
    <w:rsid w:val="005818B8"/>
    <w:rsid w:val="0059027A"/>
    <w:rsid w:val="005A1BD7"/>
    <w:rsid w:val="005A2BEC"/>
    <w:rsid w:val="005B4FAF"/>
    <w:rsid w:val="005C5603"/>
    <w:rsid w:val="005C6668"/>
    <w:rsid w:val="005D4151"/>
    <w:rsid w:val="005D5E21"/>
    <w:rsid w:val="005E3E58"/>
    <w:rsid w:val="005F2618"/>
    <w:rsid w:val="0060388A"/>
    <w:rsid w:val="006040DB"/>
    <w:rsid w:val="00606D41"/>
    <w:rsid w:val="00610FF8"/>
    <w:rsid w:val="00612C22"/>
    <w:rsid w:val="00624485"/>
    <w:rsid w:val="00641E45"/>
    <w:rsid w:val="00647A67"/>
    <w:rsid w:val="00653D01"/>
    <w:rsid w:val="00664EE1"/>
    <w:rsid w:val="006662ED"/>
    <w:rsid w:val="006767B2"/>
    <w:rsid w:val="00685EED"/>
    <w:rsid w:val="006953A2"/>
    <w:rsid w:val="006B6044"/>
    <w:rsid w:val="006C6417"/>
    <w:rsid w:val="006C6A9D"/>
    <w:rsid w:val="006D1154"/>
    <w:rsid w:val="006D2ECD"/>
    <w:rsid w:val="00703BD3"/>
    <w:rsid w:val="00705849"/>
    <w:rsid w:val="00706308"/>
    <w:rsid w:val="00712665"/>
    <w:rsid w:val="0071386B"/>
    <w:rsid w:val="00722ED9"/>
    <w:rsid w:val="0072479C"/>
    <w:rsid w:val="007358BA"/>
    <w:rsid w:val="007361EE"/>
    <w:rsid w:val="00743326"/>
    <w:rsid w:val="00750733"/>
    <w:rsid w:val="00750780"/>
    <w:rsid w:val="007525D1"/>
    <w:rsid w:val="00752725"/>
    <w:rsid w:val="00756C31"/>
    <w:rsid w:val="00760A65"/>
    <w:rsid w:val="00763B35"/>
    <w:rsid w:val="00764AF2"/>
    <w:rsid w:val="00766E99"/>
    <w:rsid w:val="00770652"/>
    <w:rsid w:val="00775717"/>
    <w:rsid w:val="00776618"/>
    <w:rsid w:val="007865DD"/>
    <w:rsid w:val="00787B55"/>
    <w:rsid w:val="0079179F"/>
    <w:rsid w:val="00793E98"/>
    <w:rsid w:val="00796A8D"/>
    <w:rsid w:val="007B0C68"/>
    <w:rsid w:val="007B3114"/>
    <w:rsid w:val="007B5373"/>
    <w:rsid w:val="007C0010"/>
    <w:rsid w:val="007C037C"/>
    <w:rsid w:val="007D4A7D"/>
    <w:rsid w:val="007D4DCE"/>
    <w:rsid w:val="007E672D"/>
    <w:rsid w:val="007E7724"/>
    <w:rsid w:val="007F0A2A"/>
    <w:rsid w:val="007F1417"/>
    <w:rsid w:val="007F48F0"/>
    <w:rsid w:val="007F653F"/>
    <w:rsid w:val="008064EE"/>
    <w:rsid w:val="00810585"/>
    <w:rsid w:val="008222EE"/>
    <w:rsid w:val="00823AC1"/>
    <w:rsid w:val="00826EA4"/>
    <w:rsid w:val="00832239"/>
    <w:rsid w:val="00843B35"/>
    <w:rsid w:val="00847F35"/>
    <w:rsid w:val="00854B34"/>
    <w:rsid w:val="0086137E"/>
    <w:rsid w:val="008618E2"/>
    <w:rsid w:val="008664DD"/>
    <w:rsid w:val="008736AE"/>
    <w:rsid w:val="008775D3"/>
    <w:rsid w:val="00877BD5"/>
    <w:rsid w:val="008802D3"/>
    <w:rsid w:val="00886BB9"/>
    <w:rsid w:val="008870F0"/>
    <w:rsid w:val="008931CF"/>
    <w:rsid w:val="00893934"/>
    <w:rsid w:val="008A2A1D"/>
    <w:rsid w:val="008A5E5E"/>
    <w:rsid w:val="008B5CD1"/>
    <w:rsid w:val="008C2F90"/>
    <w:rsid w:val="008C5834"/>
    <w:rsid w:val="008C6251"/>
    <w:rsid w:val="008D7BDD"/>
    <w:rsid w:val="00902125"/>
    <w:rsid w:val="0090254C"/>
    <w:rsid w:val="0090724E"/>
    <w:rsid w:val="00910D57"/>
    <w:rsid w:val="009221AC"/>
    <w:rsid w:val="009225D7"/>
    <w:rsid w:val="009261FD"/>
    <w:rsid w:val="00934750"/>
    <w:rsid w:val="00934E30"/>
    <w:rsid w:val="00935271"/>
    <w:rsid w:val="00943209"/>
    <w:rsid w:val="0094509D"/>
    <w:rsid w:val="00945318"/>
    <w:rsid w:val="00950DB4"/>
    <w:rsid w:val="009534C6"/>
    <w:rsid w:val="00957CCB"/>
    <w:rsid w:val="009606EB"/>
    <w:rsid w:val="00963973"/>
    <w:rsid w:val="00971786"/>
    <w:rsid w:val="00971B3B"/>
    <w:rsid w:val="009C1976"/>
    <w:rsid w:val="009C2F9E"/>
    <w:rsid w:val="009D5AE2"/>
    <w:rsid w:val="00A07FEF"/>
    <w:rsid w:val="00A1497C"/>
    <w:rsid w:val="00A20A7B"/>
    <w:rsid w:val="00A21956"/>
    <w:rsid w:val="00A227CD"/>
    <w:rsid w:val="00A42EEC"/>
    <w:rsid w:val="00A50406"/>
    <w:rsid w:val="00A50767"/>
    <w:rsid w:val="00A50801"/>
    <w:rsid w:val="00A60A58"/>
    <w:rsid w:val="00A61B21"/>
    <w:rsid w:val="00A65B09"/>
    <w:rsid w:val="00A670BB"/>
    <w:rsid w:val="00A71291"/>
    <w:rsid w:val="00A76E7C"/>
    <w:rsid w:val="00A801A4"/>
    <w:rsid w:val="00A81955"/>
    <w:rsid w:val="00A871D6"/>
    <w:rsid w:val="00AA2F6F"/>
    <w:rsid w:val="00AB0D90"/>
    <w:rsid w:val="00AB1E21"/>
    <w:rsid w:val="00AB1E30"/>
    <w:rsid w:val="00AB2477"/>
    <w:rsid w:val="00AB26FA"/>
    <w:rsid w:val="00AB56F0"/>
    <w:rsid w:val="00AB5DBD"/>
    <w:rsid w:val="00AB5F0C"/>
    <w:rsid w:val="00AB77BB"/>
    <w:rsid w:val="00AC273E"/>
    <w:rsid w:val="00AD24E6"/>
    <w:rsid w:val="00AD31A0"/>
    <w:rsid w:val="00AD44F1"/>
    <w:rsid w:val="00AD4DF7"/>
    <w:rsid w:val="00AE0183"/>
    <w:rsid w:val="00AE2110"/>
    <w:rsid w:val="00AE2EB1"/>
    <w:rsid w:val="00B01DA1"/>
    <w:rsid w:val="00B05761"/>
    <w:rsid w:val="00B11A76"/>
    <w:rsid w:val="00B233E3"/>
    <w:rsid w:val="00B30352"/>
    <w:rsid w:val="00B32813"/>
    <w:rsid w:val="00B346DF"/>
    <w:rsid w:val="00B460C2"/>
    <w:rsid w:val="00B47460"/>
    <w:rsid w:val="00B63EB9"/>
    <w:rsid w:val="00B75ED8"/>
    <w:rsid w:val="00B77809"/>
    <w:rsid w:val="00B83B98"/>
    <w:rsid w:val="00B860DC"/>
    <w:rsid w:val="00B91863"/>
    <w:rsid w:val="00B9540B"/>
    <w:rsid w:val="00BA3794"/>
    <w:rsid w:val="00BA3F4D"/>
    <w:rsid w:val="00BA79E3"/>
    <w:rsid w:val="00BB1FC1"/>
    <w:rsid w:val="00BB239A"/>
    <w:rsid w:val="00BB31CE"/>
    <w:rsid w:val="00BC0188"/>
    <w:rsid w:val="00BC6FB7"/>
    <w:rsid w:val="00BE55A7"/>
    <w:rsid w:val="00BE64B3"/>
    <w:rsid w:val="00BF6A7B"/>
    <w:rsid w:val="00BF6B3C"/>
    <w:rsid w:val="00C06D9A"/>
    <w:rsid w:val="00C0702B"/>
    <w:rsid w:val="00C11B08"/>
    <w:rsid w:val="00C12133"/>
    <w:rsid w:val="00C12A81"/>
    <w:rsid w:val="00C17A25"/>
    <w:rsid w:val="00C201EB"/>
    <w:rsid w:val="00C31C4D"/>
    <w:rsid w:val="00C33308"/>
    <w:rsid w:val="00C4003A"/>
    <w:rsid w:val="00C41422"/>
    <w:rsid w:val="00C46397"/>
    <w:rsid w:val="00C50828"/>
    <w:rsid w:val="00C51137"/>
    <w:rsid w:val="00C6206C"/>
    <w:rsid w:val="00C72D11"/>
    <w:rsid w:val="00C863AE"/>
    <w:rsid w:val="00C87372"/>
    <w:rsid w:val="00C92E08"/>
    <w:rsid w:val="00C93473"/>
    <w:rsid w:val="00C971C1"/>
    <w:rsid w:val="00CA1FE3"/>
    <w:rsid w:val="00CA332D"/>
    <w:rsid w:val="00CB254D"/>
    <w:rsid w:val="00CB3533"/>
    <w:rsid w:val="00CB7600"/>
    <w:rsid w:val="00CB7D61"/>
    <w:rsid w:val="00CC6A4B"/>
    <w:rsid w:val="00CD7A5A"/>
    <w:rsid w:val="00CD7AAF"/>
    <w:rsid w:val="00CE2BA6"/>
    <w:rsid w:val="00CE564D"/>
    <w:rsid w:val="00CE7465"/>
    <w:rsid w:val="00CF2B0C"/>
    <w:rsid w:val="00D023A0"/>
    <w:rsid w:val="00D16E87"/>
    <w:rsid w:val="00D25AA0"/>
    <w:rsid w:val="00D27D0E"/>
    <w:rsid w:val="00D3518F"/>
    <w:rsid w:val="00D35DA7"/>
    <w:rsid w:val="00D47AD0"/>
    <w:rsid w:val="00D57A57"/>
    <w:rsid w:val="00D613A9"/>
    <w:rsid w:val="00D658D3"/>
    <w:rsid w:val="00D7238E"/>
    <w:rsid w:val="00D73003"/>
    <w:rsid w:val="00D73C03"/>
    <w:rsid w:val="00D81A72"/>
    <w:rsid w:val="00D92EDA"/>
    <w:rsid w:val="00D9359B"/>
    <w:rsid w:val="00D94B0E"/>
    <w:rsid w:val="00DA5661"/>
    <w:rsid w:val="00DA6E07"/>
    <w:rsid w:val="00DA7584"/>
    <w:rsid w:val="00DA7A62"/>
    <w:rsid w:val="00DB0413"/>
    <w:rsid w:val="00DB0F15"/>
    <w:rsid w:val="00DB3292"/>
    <w:rsid w:val="00DC2F99"/>
    <w:rsid w:val="00DC489D"/>
    <w:rsid w:val="00DC6A0D"/>
    <w:rsid w:val="00DD140B"/>
    <w:rsid w:val="00DD2123"/>
    <w:rsid w:val="00DD2A9E"/>
    <w:rsid w:val="00DD509E"/>
    <w:rsid w:val="00DE14C5"/>
    <w:rsid w:val="00DE2331"/>
    <w:rsid w:val="00DE2FD1"/>
    <w:rsid w:val="00DE5157"/>
    <w:rsid w:val="00DF1BBC"/>
    <w:rsid w:val="00E05BA5"/>
    <w:rsid w:val="00E07762"/>
    <w:rsid w:val="00E12CAA"/>
    <w:rsid w:val="00E239D8"/>
    <w:rsid w:val="00E27898"/>
    <w:rsid w:val="00E318F2"/>
    <w:rsid w:val="00E334BB"/>
    <w:rsid w:val="00E4520C"/>
    <w:rsid w:val="00E45F90"/>
    <w:rsid w:val="00E47E3C"/>
    <w:rsid w:val="00E52291"/>
    <w:rsid w:val="00E527BE"/>
    <w:rsid w:val="00E56EFE"/>
    <w:rsid w:val="00E60CE6"/>
    <w:rsid w:val="00E61D02"/>
    <w:rsid w:val="00E62D48"/>
    <w:rsid w:val="00E6431C"/>
    <w:rsid w:val="00E64BFF"/>
    <w:rsid w:val="00E6533D"/>
    <w:rsid w:val="00E65900"/>
    <w:rsid w:val="00E65D32"/>
    <w:rsid w:val="00E678A0"/>
    <w:rsid w:val="00E7078D"/>
    <w:rsid w:val="00E7085E"/>
    <w:rsid w:val="00E76843"/>
    <w:rsid w:val="00E87FB4"/>
    <w:rsid w:val="00E93FCF"/>
    <w:rsid w:val="00E96A53"/>
    <w:rsid w:val="00E96BF0"/>
    <w:rsid w:val="00E9778E"/>
    <w:rsid w:val="00EB7C66"/>
    <w:rsid w:val="00EC42E3"/>
    <w:rsid w:val="00EC72BE"/>
    <w:rsid w:val="00ED1419"/>
    <w:rsid w:val="00ED62BB"/>
    <w:rsid w:val="00EE35E4"/>
    <w:rsid w:val="00F005C9"/>
    <w:rsid w:val="00F1404D"/>
    <w:rsid w:val="00F16B2B"/>
    <w:rsid w:val="00F16EDB"/>
    <w:rsid w:val="00F208DC"/>
    <w:rsid w:val="00F22CB3"/>
    <w:rsid w:val="00F234F5"/>
    <w:rsid w:val="00F25162"/>
    <w:rsid w:val="00F3166C"/>
    <w:rsid w:val="00F33259"/>
    <w:rsid w:val="00F33BAD"/>
    <w:rsid w:val="00F44FB8"/>
    <w:rsid w:val="00F502CA"/>
    <w:rsid w:val="00F519B9"/>
    <w:rsid w:val="00F55E8B"/>
    <w:rsid w:val="00F564F9"/>
    <w:rsid w:val="00F65073"/>
    <w:rsid w:val="00F669BA"/>
    <w:rsid w:val="00F7766C"/>
    <w:rsid w:val="00F82076"/>
    <w:rsid w:val="00F94FCC"/>
    <w:rsid w:val="00FA269F"/>
    <w:rsid w:val="00FB21F7"/>
    <w:rsid w:val="00FB22AF"/>
    <w:rsid w:val="00FB2AAE"/>
    <w:rsid w:val="00FB7F9C"/>
    <w:rsid w:val="00FC25E1"/>
    <w:rsid w:val="00FC3FA5"/>
    <w:rsid w:val="00FC6260"/>
    <w:rsid w:val="00FD22E4"/>
    <w:rsid w:val="00FD2C03"/>
    <w:rsid w:val="00FD63B3"/>
    <w:rsid w:val="00FE1BFD"/>
    <w:rsid w:val="00FF1764"/>
    <w:rsid w:val="00FF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ddd"/>
    </o:shapedefaults>
    <o:shapelayout v:ext="edit">
      <o:idmap v:ext="edit" data="2"/>
    </o:shapelayout>
  </w:shapeDefaults>
  <w:decimalSymbol w:val=","/>
  <w:listSeparator w:val=";"/>
  <w14:docId w14:val="2BB5363D"/>
  <w15:chartTrackingRefBased/>
  <w15:docId w15:val="{11ADAE77-CE0E-4181-9B6E-8D9B7BF60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kern w:val="2"/>
        <w:lang w:val="nl-NL" w:eastAsia="nl-NL" w:bidi="ar-SA"/>
        <w14:ligatures w14:val="standardContextual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6">
    <w:lsdException w:name="Normal" w:uiPriority="4"/>
    <w:lsdException w:name="heading 1" w:uiPriority="4" w:qFormat="1"/>
    <w:lsdException w:name="heading 2" w:uiPriority="4" w:qFormat="1"/>
    <w:lsdException w:name="heading 3" w:uiPriority="4" w:qFormat="1"/>
    <w:lsdException w:name="heading 4" w:uiPriority="4"/>
    <w:lsdException w:name="heading 5" w:uiPriority="4"/>
    <w:lsdException w:name="heading 6" w:uiPriority="4"/>
    <w:lsdException w:name="heading 7" w:semiHidden="1" w:uiPriority="4" w:unhideWhenUsed="1"/>
    <w:lsdException w:name="heading 8" w:semiHidden="1" w:uiPriority="4" w:unhideWhenUsed="1"/>
    <w:lsdException w:name="heading 9" w:semiHidden="1" w:uiPriority="4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Emtio"/>
    <w:next w:val="BasistekstEmtio"/>
    <w:uiPriority w:val="4"/>
    <w:rsid w:val="00752725"/>
    <w:pPr>
      <w:spacing w:line="260" w:lineRule="atLeast"/>
    </w:pPr>
    <w:rPr>
      <w:rFonts w:ascii="Montserrat" w:hAnsi="Montserrat" w:cs="Maiandra GD"/>
      <w:color w:val="000000" w:themeColor="text1"/>
      <w:kern w:val="0"/>
      <w:sz w:val="18"/>
      <w:szCs w:val="18"/>
      <w14:ligatures w14:val="none"/>
    </w:rPr>
  </w:style>
  <w:style w:type="paragraph" w:styleId="Kop1">
    <w:name w:val="heading 1"/>
    <w:aliases w:val="Kop 1 Emtio"/>
    <w:basedOn w:val="ZsysbasisEmtio"/>
    <w:next w:val="BasistekstEmtio"/>
    <w:uiPriority w:val="4"/>
    <w:qFormat/>
    <w:rsid w:val="00345315"/>
    <w:pPr>
      <w:keepNext/>
      <w:keepLines/>
      <w:numPr>
        <w:numId w:val="28"/>
      </w:numPr>
      <w:outlineLvl w:val="0"/>
    </w:pPr>
    <w:rPr>
      <w:b/>
      <w:bCs/>
      <w:sz w:val="24"/>
      <w:szCs w:val="32"/>
    </w:rPr>
  </w:style>
  <w:style w:type="paragraph" w:styleId="Kop2">
    <w:name w:val="heading 2"/>
    <w:aliases w:val="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28"/>
      </w:numPr>
      <w:outlineLvl w:val="1"/>
    </w:pPr>
    <w:rPr>
      <w:b/>
      <w:bCs/>
      <w:iCs/>
      <w:szCs w:val="28"/>
    </w:rPr>
  </w:style>
  <w:style w:type="paragraph" w:styleId="Kop3">
    <w:name w:val="heading 3"/>
    <w:aliases w:val="Kop 3 Emtio"/>
    <w:basedOn w:val="ZsysbasisEmtio"/>
    <w:next w:val="BasistekstEmtio"/>
    <w:uiPriority w:val="4"/>
    <w:qFormat/>
    <w:rsid w:val="00345315"/>
    <w:pPr>
      <w:keepNext/>
      <w:keepLines/>
      <w:numPr>
        <w:ilvl w:val="2"/>
        <w:numId w:val="28"/>
      </w:numPr>
      <w:outlineLvl w:val="2"/>
    </w:pPr>
    <w:rPr>
      <w:i/>
      <w:iCs/>
    </w:rPr>
  </w:style>
  <w:style w:type="paragraph" w:styleId="Kop4">
    <w:name w:val="heading 4"/>
    <w:aliases w:val="Kop 4 Emtio"/>
    <w:basedOn w:val="ZsysbasisEmtio"/>
    <w:next w:val="BasistekstEmtio"/>
    <w:uiPriority w:val="4"/>
    <w:rsid w:val="00345315"/>
    <w:pPr>
      <w:keepNext/>
      <w:keepLines/>
      <w:numPr>
        <w:ilvl w:val="3"/>
        <w:numId w:val="28"/>
      </w:numPr>
      <w:outlineLvl w:val="3"/>
    </w:pPr>
    <w:rPr>
      <w:bCs/>
      <w:szCs w:val="24"/>
    </w:rPr>
  </w:style>
  <w:style w:type="paragraph" w:styleId="Kop5">
    <w:name w:val="heading 5"/>
    <w:aliases w:val="Kop 5 Emtio"/>
    <w:basedOn w:val="ZsysbasisEmtio"/>
    <w:next w:val="BasistekstEmtio"/>
    <w:uiPriority w:val="4"/>
    <w:rsid w:val="00345315"/>
    <w:pPr>
      <w:keepNext/>
      <w:keepLines/>
      <w:numPr>
        <w:ilvl w:val="4"/>
        <w:numId w:val="28"/>
      </w:numPr>
      <w:outlineLvl w:val="4"/>
    </w:pPr>
    <w:rPr>
      <w:bCs/>
      <w:iCs/>
      <w:szCs w:val="22"/>
    </w:rPr>
  </w:style>
  <w:style w:type="paragraph" w:styleId="Kop6">
    <w:name w:val="heading 6"/>
    <w:aliases w:val="Kop 6 Emtio"/>
    <w:basedOn w:val="ZsysbasisEmtio"/>
    <w:next w:val="BasistekstEmtio"/>
    <w:uiPriority w:val="4"/>
    <w:rsid w:val="00345315"/>
    <w:pPr>
      <w:keepNext/>
      <w:keepLines/>
      <w:numPr>
        <w:ilvl w:val="5"/>
        <w:numId w:val="28"/>
      </w:numPr>
      <w:outlineLvl w:val="5"/>
    </w:pPr>
  </w:style>
  <w:style w:type="paragraph" w:styleId="Kop7">
    <w:name w:val="heading 7"/>
    <w:aliases w:val="Kop 7 Emtio"/>
    <w:basedOn w:val="ZsysbasisEmtio"/>
    <w:next w:val="BasistekstEmtio"/>
    <w:uiPriority w:val="4"/>
    <w:rsid w:val="00345315"/>
    <w:pPr>
      <w:keepNext/>
      <w:keepLines/>
      <w:numPr>
        <w:ilvl w:val="6"/>
        <w:numId w:val="28"/>
      </w:numPr>
      <w:outlineLvl w:val="6"/>
    </w:pPr>
    <w:rPr>
      <w:bCs/>
      <w:szCs w:val="20"/>
    </w:rPr>
  </w:style>
  <w:style w:type="paragraph" w:styleId="Kop8">
    <w:name w:val="heading 8"/>
    <w:aliases w:val="Kop 8 Emtio"/>
    <w:basedOn w:val="ZsysbasisEmtio"/>
    <w:next w:val="BasistekstEmtio"/>
    <w:uiPriority w:val="4"/>
    <w:rsid w:val="00345315"/>
    <w:pPr>
      <w:keepNext/>
      <w:keepLines/>
      <w:numPr>
        <w:ilvl w:val="7"/>
        <w:numId w:val="28"/>
      </w:numPr>
      <w:outlineLvl w:val="7"/>
    </w:pPr>
    <w:rPr>
      <w:iCs/>
      <w:szCs w:val="20"/>
    </w:rPr>
  </w:style>
  <w:style w:type="paragraph" w:styleId="Kop9">
    <w:name w:val="heading 9"/>
    <w:aliases w:val="Kop 9 Emtio"/>
    <w:basedOn w:val="ZsysbasisEmtio"/>
    <w:next w:val="BasistekstEmtio"/>
    <w:uiPriority w:val="4"/>
    <w:rsid w:val="00345315"/>
    <w:pPr>
      <w:keepNext/>
      <w:keepLines/>
      <w:numPr>
        <w:ilvl w:val="8"/>
        <w:numId w:val="28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Emtio">
    <w:name w:val="Basistekst Emtio"/>
    <w:basedOn w:val="ZsysbasisEmtio"/>
    <w:qFormat/>
    <w:rsid w:val="00122DED"/>
  </w:style>
  <w:style w:type="paragraph" w:customStyle="1" w:styleId="ZsysbasisEmtio">
    <w:name w:val="Zsysbasis Emtio"/>
    <w:next w:val="BasistekstEmtio"/>
    <w:link w:val="ZsysbasisEmtioChar"/>
    <w:uiPriority w:val="4"/>
    <w:semiHidden/>
    <w:rsid w:val="00066DF0"/>
    <w:pPr>
      <w:spacing w:line="260" w:lineRule="atLeast"/>
    </w:pPr>
    <w:rPr>
      <w:rFonts w:ascii="Montserrat" w:hAnsi="Montserrat" w:cs="Maiandra GD"/>
      <w:color w:val="000000" w:themeColor="text1"/>
      <w:kern w:val="0"/>
      <w:sz w:val="18"/>
      <w:szCs w:val="18"/>
      <w14:ligatures w14:val="none"/>
    </w:rPr>
  </w:style>
  <w:style w:type="paragraph" w:customStyle="1" w:styleId="BasistekstvetEmtio">
    <w:name w:val="Basistekst vet Emtio"/>
    <w:basedOn w:val="ZsysbasisEmtio"/>
    <w:next w:val="BasistekstEmtio"/>
    <w:uiPriority w:val="1"/>
    <w:qFormat/>
    <w:rsid w:val="00122DED"/>
    <w:rPr>
      <w:b/>
      <w:bCs/>
    </w:rPr>
  </w:style>
  <w:style w:type="character" w:styleId="GevolgdeHyperlink">
    <w:name w:val="FollowedHyperlink"/>
    <w:aliases w:val="GevolgdeHyperlink Emtio"/>
    <w:basedOn w:val="Standaardalinea-lettertype"/>
    <w:uiPriority w:val="4"/>
    <w:rsid w:val="00B460C2"/>
    <w:rPr>
      <w:color w:val="auto"/>
      <w:u w:val="none"/>
    </w:rPr>
  </w:style>
  <w:style w:type="character" w:styleId="Hyperlink">
    <w:name w:val="Hyperlink"/>
    <w:aliases w:val="Hyperlink Emtio"/>
    <w:basedOn w:val="Standaardalinea-lettertype"/>
    <w:uiPriority w:val="4"/>
    <w:rsid w:val="00B460C2"/>
    <w:rPr>
      <w:color w:val="auto"/>
      <w:u w:val="none"/>
    </w:rPr>
  </w:style>
  <w:style w:type="paragraph" w:customStyle="1" w:styleId="AdresvakEmtio">
    <w:name w:val="Adresvak Emtio"/>
    <w:basedOn w:val="ZsysbasisEmtio"/>
    <w:uiPriority w:val="4"/>
    <w:rsid w:val="00F33BAD"/>
    <w:pPr>
      <w:spacing w:line="260" w:lineRule="exact"/>
    </w:pPr>
    <w:rPr>
      <w:noProof/>
    </w:rPr>
  </w:style>
  <w:style w:type="paragraph" w:styleId="Koptekst">
    <w:name w:val="header"/>
    <w:basedOn w:val="ZsysbasisEmtio"/>
    <w:next w:val="BasistekstEmtio"/>
    <w:uiPriority w:val="98"/>
    <w:semiHidden/>
    <w:rsid w:val="00122DED"/>
  </w:style>
  <w:style w:type="paragraph" w:styleId="Voettekst">
    <w:name w:val="footer"/>
    <w:basedOn w:val="ZsysbasisEmtio"/>
    <w:next w:val="BasistekstEmtio"/>
    <w:uiPriority w:val="98"/>
    <w:semiHidden/>
    <w:rsid w:val="00122DED"/>
    <w:pPr>
      <w:jc w:val="right"/>
    </w:pPr>
  </w:style>
  <w:style w:type="paragraph" w:customStyle="1" w:styleId="KoptekstEmtio">
    <w:name w:val="Koptekst Emtio"/>
    <w:basedOn w:val="ZsysbasisdocumentgegevensEmtio"/>
    <w:uiPriority w:val="4"/>
    <w:rsid w:val="00122DED"/>
  </w:style>
  <w:style w:type="paragraph" w:customStyle="1" w:styleId="VoettekstEmtio">
    <w:name w:val="Voettekst Emtio"/>
    <w:basedOn w:val="ZsysbasisdocumentgegevensEmtio"/>
    <w:uiPriority w:val="4"/>
    <w:rsid w:val="00E334BB"/>
  </w:style>
  <w:style w:type="numbering" w:styleId="111111">
    <w:name w:val="Outline List 2"/>
    <w:basedOn w:val="Geenlij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Geenlijst"/>
    <w:uiPriority w:val="98"/>
    <w:semiHidden/>
    <w:rsid w:val="00E07762"/>
    <w:pPr>
      <w:numPr>
        <w:numId w:val="6"/>
      </w:numPr>
    </w:pPr>
  </w:style>
  <w:style w:type="paragraph" w:customStyle="1" w:styleId="BasistekstcursiefEmtio">
    <w:name w:val="Basistekst cursief Emtio"/>
    <w:basedOn w:val="ZsysbasisEmtio"/>
    <w:next w:val="BasistekstEmtio"/>
    <w:uiPriority w:val="2"/>
    <w:qFormat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Emtio"/>
    <w:next w:val="BasistekstEmtio"/>
    <w:uiPriority w:val="98"/>
    <w:semiHidden/>
    <w:rsid w:val="0020607F"/>
  </w:style>
  <w:style w:type="paragraph" w:styleId="Adresenvelop">
    <w:name w:val="envelope address"/>
    <w:basedOn w:val="ZsysbasisEmtio"/>
    <w:next w:val="BasistekstEmtio"/>
    <w:uiPriority w:val="98"/>
    <w:semiHidden/>
    <w:rsid w:val="0020607F"/>
  </w:style>
  <w:style w:type="paragraph" w:styleId="Afsluiting">
    <w:name w:val="Closing"/>
    <w:basedOn w:val="ZsysbasisEmtio"/>
    <w:next w:val="BasistekstEmtio"/>
    <w:uiPriority w:val="98"/>
    <w:semiHidden/>
    <w:rsid w:val="0020607F"/>
  </w:style>
  <w:style w:type="paragraph" w:customStyle="1" w:styleId="Inspring1eniveauEmtio">
    <w:name w:val="Inspring 1e niveau Emtio"/>
    <w:basedOn w:val="ZsysbasisEmtio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Emtio">
    <w:name w:val="Inspring 2e niveau Emtio"/>
    <w:basedOn w:val="ZsysbasisEmtio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Emtio">
    <w:name w:val="Inspring 3e niveau Emtio"/>
    <w:basedOn w:val="ZsysbasisEmtio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Emtio">
    <w:name w:val="Zwevend 1e niveau Emtio"/>
    <w:basedOn w:val="ZsysbasisEmtio"/>
    <w:uiPriority w:val="4"/>
    <w:qFormat/>
    <w:rsid w:val="00122DED"/>
    <w:pPr>
      <w:ind w:left="284"/>
    </w:pPr>
  </w:style>
  <w:style w:type="paragraph" w:customStyle="1" w:styleId="Zwevend2eniveauEmtio">
    <w:name w:val="Zwevend 2e niveau Emtio"/>
    <w:basedOn w:val="ZsysbasisEmtio"/>
    <w:uiPriority w:val="4"/>
    <w:qFormat/>
    <w:rsid w:val="00122DED"/>
    <w:pPr>
      <w:ind w:left="567"/>
    </w:pPr>
  </w:style>
  <w:style w:type="paragraph" w:customStyle="1" w:styleId="Zwevend3eniveauEmtio">
    <w:name w:val="Zwevend 3e niveau Emtio"/>
    <w:basedOn w:val="ZsysbasisEmtio"/>
    <w:uiPriority w:val="4"/>
    <w:qFormat/>
    <w:rsid w:val="00122DED"/>
    <w:pPr>
      <w:ind w:left="851"/>
    </w:pPr>
  </w:style>
  <w:style w:type="paragraph" w:styleId="Inhopg1">
    <w:name w:val="toc 1"/>
    <w:aliases w:val="Inhopg 1 Emtio"/>
    <w:basedOn w:val="ZsysbasistocEmtio"/>
    <w:next w:val="BasistekstEmtio"/>
    <w:uiPriority w:val="4"/>
    <w:rsid w:val="00E65900"/>
    <w:rPr>
      <w:b/>
    </w:rPr>
  </w:style>
  <w:style w:type="paragraph" w:styleId="Inhopg2">
    <w:name w:val="toc 2"/>
    <w:aliases w:val="Inhopg 2 Emtio"/>
    <w:basedOn w:val="ZsysbasistocEmtio"/>
    <w:next w:val="BasistekstEmtio"/>
    <w:uiPriority w:val="4"/>
    <w:rsid w:val="00E65900"/>
  </w:style>
  <w:style w:type="paragraph" w:styleId="Inhopg3">
    <w:name w:val="toc 3"/>
    <w:aliases w:val="Inhopg 3 Emtio"/>
    <w:basedOn w:val="ZsysbasistocEmtio"/>
    <w:next w:val="BasistekstEmtio"/>
    <w:uiPriority w:val="4"/>
    <w:rsid w:val="00E65900"/>
  </w:style>
  <w:style w:type="paragraph" w:styleId="Inhopg4">
    <w:name w:val="toc 4"/>
    <w:aliases w:val="Inhopg 4 Emtio"/>
    <w:basedOn w:val="ZsysbasistocEmtio"/>
    <w:next w:val="BasistekstEmtio"/>
    <w:uiPriority w:val="4"/>
    <w:rsid w:val="00122DED"/>
  </w:style>
  <w:style w:type="paragraph" w:styleId="Bronvermelding">
    <w:name w:val="table of authorities"/>
    <w:basedOn w:val="ZsysbasisEmtio"/>
    <w:next w:val="BasistekstEmtio"/>
    <w:uiPriority w:val="98"/>
    <w:semiHidden/>
    <w:rsid w:val="00F33259"/>
    <w:pPr>
      <w:ind w:left="180" w:hanging="180"/>
    </w:pPr>
  </w:style>
  <w:style w:type="paragraph" w:styleId="Index2">
    <w:name w:val="index 2"/>
    <w:basedOn w:val="ZsysbasisEmtio"/>
    <w:next w:val="BasistekstEmtio"/>
    <w:uiPriority w:val="98"/>
    <w:semiHidden/>
    <w:rsid w:val="00122DED"/>
  </w:style>
  <w:style w:type="paragraph" w:styleId="Index3">
    <w:name w:val="index 3"/>
    <w:basedOn w:val="ZsysbasisEmtio"/>
    <w:next w:val="BasistekstEmtio"/>
    <w:uiPriority w:val="98"/>
    <w:semiHidden/>
    <w:rsid w:val="00122DED"/>
  </w:style>
  <w:style w:type="paragraph" w:styleId="Ondertitel">
    <w:name w:val="Subtitle"/>
    <w:basedOn w:val="ZsysbasisEmtio"/>
    <w:next w:val="BasistekstEmtio"/>
    <w:uiPriority w:val="98"/>
    <w:semiHidden/>
    <w:rsid w:val="00122DED"/>
  </w:style>
  <w:style w:type="paragraph" w:styleId="Titel">
    <w:name w:val="Title"/>
    <w:basedOn w:val="ZsysbasisEmtio"/>
    <w:next w:val="BasistekstEmtio"/>
    <w:uiPriority w:val="98"/>
    <w:semiHidden/>
    <w:rsid w:val="00122DED"/>
  </w:style>
  <w:style w:type="paragraph" w:customStyle="1" w:styleId="Kop2zondernummerEmtio">
    <w:name w:val="Kop 2 zonder nummer Emtio"/>
    <w:basedOn w:val="ZsysbasisEmtio"/>
    <w:next w:val="BasistekstEmtio"/>
    <w:uiPriority w:val="4"/>
    <w:qFormat/>
    <w:rsid w:val="00FA269F"/>
    <w:pPr>
      <w:keepNext/>
      <w:keepLines/>
    </w:pPr>
    <w:rPr>
      <w:b/>
      <w:szCs w:val="28"/>
    </w:rPr>
  </w:style>
  <w:style w:type="character" w:styleId="Paginanummer">
    <w:name w:val="page number"/>
    <w:basedOn w:val="Standaardalinea-lettertype"/>
    <w:uiPriority w:val="98"/>
    <w:semiHidden/>
    <w:rsid w:val="00122DED"/>
  </w:style>
  <w:style w:type="character" w:customStyle="1" w:styleId="zsysVeldMarkering">
    <w:name w:val="zsysVeldMarkering"/>
    <w:basedOn w:val="Standaardalinea-lettertype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Emtio">
    <w:name w:val="Kop 1 zonder nummer Emtio"/>
    <w:basedOn w:val="ZsysbasisEmtio"/>
    <w:next w:val="BasistekstEmtio"/>
    <w:uiPriority w:val="4"/>
    <w:qFormat/>
    <w:rsid w:val="00B30352"/>
    <w:pPr>
      <w:keepNext/>
      <w:keepLines/>
    </w:pPr>
    <w:rPr>
      <w:b/>
      <w:sz w:val="24"/>
      <w:szCs w:val="32"/>
    </w:rPr>
  </w:style>
  <w:style w:type="paragraph" w:customStyle="1" w:styleId="Kop3zondernummerEmtio">
    <w:name w:val="Kop 3 zonder nummer Emtio"/>
    <w:basedOn w:val="ZsysbasisEmtio"/>
    <w:next w:val="BasistekstEmtio"/>
    <w:uiPriority w:val="4"/>
    <w:qFormat/>
    <w:rsid w:val="000E1539"/>
    <w:pPr>
      <w:keepNext/>
      <w:keepLines/>
    </w:pPr>
    <w:rPr>
      <w:i/>
    </w:rPr>
  </w:style>
  <w:style w:type="paragraph" w:styleId="Index4">
    <w:name w:val="index 4"/>
    <w:basedOn w:val="Standaard"/>
    <w:next w:val="Standaard"/>
    <w:uiPriority w:val="98"/>
    <w:semiHidden/>
    <w:rsid w:val="00122DED"/>
    <w:pPr>
      <w:ind w:left="720" w:hanging="180"/>
    </w:pPr>
  </w:style>
  <w:style w:type="paragraph" w:styleId="Index5">
    <w:name w:val="index 5"/>
    <w:basedOn w:val="Standaard"/>
    <w:next w:val="Standaard"/>
    <w:uiPriority w:val="98"/>
    <w:semiHidden/>
    <w:rsid w:val="00122DED"/>
    <w:pPr>
      <w:ind w:left="900" w:hanging="180"/>
    </w:pPr>
  </w:style>
  <w:style w:type="paragraph" w:styleId="Index6">
    <w:name w:val="index 6"/>
    <w:basedOn w:val="Standaard"/>
    <w:next w:val="Standaard"/>
    <w:uiPriority w:val="98"/>
    <w:semiHidden/>
    <w:rsid w:val="00122DED"/>
    <w:pPr>
      <w:ind w:left="1080" w:hanging="180"/>
    </w:pPr>
  </w:style>
  <w:style w:type="paragraph" w:styleId="Index7">
    <w:name w:val="index 7"/>
    <w:basedOn w:val="Standaard"/>
    <w:next w:val="Standaard"/>
    <w:uiPriority w:val="98"/>
    <w:semiHidden/>
    <w:rsid w:val="00122DED"/>
    <w:pPr>
      <w:ind w:left="1260" w:hanging="180"/>
    </w:pPr>
  </w:style>
  <w:style w:type="paragraph" w:styleId="Index8">
    <w:name w:val="index 8"/>
    <w:basedOn w:val="Standaard"/>
    <w:next w:val="Standaard"/>
    <w:uiPriority w:val="98"/>
    <w:semiHidden/>
    <w:rsid w:val="00122DED"/>
    <w:pPr>
      <w:ind w:left="1440" w:hanging="180"/>
    </w:pPr>
  </w:style>
  <w:style w:type="paragraph" w:styleId="Index9">
    <w:name w:val="index 9"/>
    <w:basedOn w:val="Standaard"/>
    <w:next w:val="Standaard"/>
    <w:uiPriority w:val="98"/>
    <w:semiHidden/>
    <w:rsid w:val="00122DED"/>
    <w:pPr>
      <w:ind w:left="1620" w:hanging="180"/>
    </w:pPr>
  </w:style>
  <w:style w:type="paragraph" w:styleId="Inhopg5">
    <w:name w:val="toc 5"/>
    <w:aliases w:val="Inhopg 5 Emtio"/>
    <w:basedOn w:val="ZsysbasistocEmtio"/>
    <w:next w:val="BasistekstEmtio"/>
    <w:uiPriority w:val="4"/>
    <w:rsid w:val="003964D4"/>
  </w:style>
  <w:style w:type="paragraph" w:styleId="Inhopg6">
    <w:name w:val="toc 6"/>
    <w:aliases w:val="Inhopg 6 Emtio"/>
    <w:basedOn w:val="ZsysbasistocEmtio"/>
    <w:next w:val="BasistekstEmtio"/>
    <w:uiPriority w:val="4"/>
    <w:rsid w:val="003964D4"/>
  </w:style>
  <w:style w:type="paragraph" w:styleId="Inhopg7">
    <w:name w:val="toc 7"/>
    <w:aliases w:val="Inhopg 7 Emtio"/>
    <w:basedOn w:val="ZsysbasistocEmtio"/>
    <w:next w:val="BasistekstEmtio"/>
    <w:uiPriority w:val="4"/>
    <w:rsid w:val="003964D4"/>
  </w:style>
  <w:style w:type="paragraph" w:styleId="Inhopg8">
    <w:name w:val="toc 8"/>
    <w:aliases w:val="Inhopg 8 Emtio"/>
    <w:basedOn w:val="ZsysbasistocEmtio"/>
    <w:next w:val="BasistekstEmtio"/>
    <w:uiPriority w:val="4"/>
    <w:rsid w:val="003964D4"/>
  </w:style>
  <w:style w:type="paragraph" w:styleId="Inhopg9">
    <w:name w:val="toc 9"/>
    <w:aliases w:val="Inhopg 9 Emtio"/>
    <w:basedOn w:val="ZsysbasistocEmtio"/>
    <w:next w:val="BasistekstEmtio"/>
    <w:uiPriority w:val="4"/>
    <w:rsid w:val="003964D4"/>
  </w:style>
  <w:style w:type="paragraph" w:styleId="Afzender">
    <w:name w:val="envelope return"/>
    <w:basedOn w:val="ZsysbasisEmtio"/>
    <w:next w:val="BasistekstEmtio"/>
    <w:uiPriority w:val="98"/>
    <w:semiHidden/>
    <w:rsid w:val="0020607F"/>
  </w:style>
  <w:style w:type="numbering" w:styleId="Artikelsectie">
    <w:name w:val="Outline List 3"/>
    <w:basedOn w:val="Geenlijst"/>
    <w:uiPriority w:val="98"/>
    <w:semiHidden/>
    <w:rsid w:val="00E07762"/>
    <w:pPr>
      <w:numPr>
        <w:numId w:val="7"/>
      </w:numPr>
    </w:pPr>
  </w:style>
  <w:style w:type="paragraph" w:styleId="Berichtkop">
    <w:name w:val="Message Header"/>
    <w:basedOn w:val="ZsysbasisEmtio"/>
    <w:next w:val="BasistekstEmtio"/>
    <w:uiPriority w:val="98"/>
    <w:semiHidden/>
    <w:rsid w:val="0020607F"/>
  </w:style>
  <w:style w:type="paragraph" w:styleId="Bloktekst">
    <w:name w:val="Block Text"/>
    <w:basedOn w:val="ZsysbasisEmtio"/>
    <w:next w:val="BasistekstEmtio"/>
    <w:uiPriority w:val="98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Emtio"/>
    <w:next w:val="BasistekstEmtio"/>
    <w:uiPriority w:val="98"/>
    <w:semiHidden/>
    <w:rsid w:val="0020607F"/>
  </w:style>
  <w:style w:type="paragraph" w:styleId="Handtekening">
    <w:name w:val="Signature"/>
    <w:basedOn w:val="ZsysbasisEmtio"/>
    <w:next w:val="BasistekstEmtio"/>
    <w:uiPriority w:val="98"/>
    <w:semiHidden/>
    <w:rsid w:val="0020607F"/>
  </w:style>
  <w:style w:type="paragraph" w:styleId="HTML-voorafopgemaakt">
    <w:name w:val="HTML Preformatted"/>
    <w:basedOn w:val="ZsysbasisEmtio"/>
    <w:next w:val="BasistekstEmtio"/>
    <w:uiPriority w:val="98"/>
    <w:semiHidden/>
    <w:rsid w:val="0020607F"/>
  </w:style>
  <w:style w:type="table" w:styleId="Lichtelijst-accent6">
    <w:name w:val="Light List Accent 6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</w:style>
  <w:style w:type="table" w:styleId="Lichtelijst-accent5">
    <w:name w:val="Light List Accent 5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</w:style>
  <w:style w:type="table" w:styleId="Lichtelijst-accent4">
    <w:name w:val="Light List Accent 4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</w:style>
  <w:style w:type="table" w:styleId="Lichtelijst-accent3">
    <w:name w:val="Light List Accent 3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</w:style>
  <w:style w:type="paragraph" w:styleId="HTML-adres">
    <w:name w:val="HTML Address"/>
    <w:basedOn w:val="ZsysbasisEmtio"/>
    <w:next w:val="BasistekstEmtio"/>
    <w:uiPriority w:val="98"/>
    <w:semiHidden/>
    <w:rsid w:val="0020607F"/>
  </w:style>
  <w:style w:type="table" w:styleId="Lichtelijst-accent2">
    <w:name w:val="Light List Accent 2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</w:style>
  <w:style w:type="table" w:styleId="Lichtearcering-accent6">
    <w:name w:val="Light Shading Accent 6"/>
    <w:basedOn w:val="Standaardtabel"/>
    <w:uiPriority w:val="60"/>
    <w:rsid w:val="00E07762"/>
    <w:pPr>
      <w:spacing w:line="240" w:lineRule="auto"/>
    </w:pPr>
    <w:rPr>
      <w:color w:val="B4B4AC" w:themeColor="accent6" w:themeShade="BF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Emtio"/>
    <w:next w:val="BasistekstEmtio"/>
    <w:uiPriority w:val="98"/>
    <w:semiHidden/>
    <w:rsid w:val="00F33259"/>
    <w:pPr>
      <w:ind w:left="284" w:hanging="284"/>
    </w:pPr>
  </w:style>
  <w:style w:type="paragraph" w:styleId="Lijst2">
    <w:name w:val="List 2"/>
    <w:basedOn w:val="ZsysbasisEmtio"/>
    <w:next w:val="BasistekstEmtio"/>
    <w:uiPriority w:val="98"/>
    <w:semiHidden/>
    <w:rsid w:val="00F33259"/>
    <w:pPr>
      <w:ind w:left="568" w:hanging="284"/>
    </w:pPr>
  </w:style>
  <w:style w:type="paragraph" w:styleId="Lijst3">
    <w:name w:val="List 3"/>
    <w:basedOn w:val="ZsysbasisEmtio"/>
    <w:next w:val="BasistekstEmtio"/>
    <w:uiPriority w:val="98"/>
    <w:semiHidden/>
    <w:rsid w:val="00F33259"/>
    <w:pPr>
      <w:ind w:left="851" w:hanging="284"/>
    </w:pPr>
  </w:style>
  <w:style w:type="paragraph" w:styleId="Lijst4">
    <w:name w:val="List 4"/>
    <w:basedOn w:val="ZsysbasisEmtio"/>
    <w:next w:val="BasistekstEmtio"/>
    <w:uiPriority w:val="98"/>
    <w:semiHidden/>
    <w:rsid w:val="00F33259"/>
    <w:pPr>
      <w:ind w:left="1135" w:hanging="284"/>
    </w:pPr>
  </w:style>
  <w:style w:type="paragraph" w:styleId="Lijst5">
    <w:name w:val="List 5"/>
    <w:basedOn w:val="ZsysbasisEmtio"/>
    <w:next w:val="BasistekstEmtio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Emtio"/>
    <w:next w:val="BasistekstEmtio"/>
    <w:uiPriority w:val="98"/>
    <w:semiHidden/>
    <w:rsid w:val="00F33259"/>
  </w:style>
  <w:style w:type="paragraph" w:styleId="Lijstopsomteken">
    <w:name w:val="List Bullet"/>
    <w:basedOn w:val="ZsysbasisEmtio"/>
    <w:next w:val="BasistekstEmtio"/>
    <w:uiPriority w:val="98"/>
    <w:semiHidden/>
    <w:rsid w:val="00E7078D"/>
    <w:pPr>
      <w:numPr>
        <w:numId w:val="12"/>
      </w:numPr>
      <w:ind w:left="357" w:hanging="357"/>
    </w:pPr>
  </w:style>
  <w:style w:type="paragraph" w:styleId="Lijstopsomteken2">
    <w:name w:val="List Bullet 2"/>
    <w:basedOn w:val="ZsysbasisEmtio"/>
    <w:next w:val="BasistekstEmtio"/>
    <w:uiPriority w:val="98"/>
    <w:semiHidden/>
    <w:rsid w:val="00E7078D"/>
    <w:pPr>
      <w:numPr>
        <w:numId w:val="13"/>
      </w:numPr>
      <w:ind w:left="641" w:hanging="357"/>
    </w:pPr>
  </w:style>
  <w:style w:type="paragraph" w:styleId="Lijstopsomteken3">
    <w:name w:val="List Bullet 3"/>
    <w:basedOn w:val="ZsysbasisEmtio"/>
    <w:next w:val="BasistekstEmtio"/>
    <w:uiPriority w:val="98"/>
    <w:semiHidden/>
    <w:rsid w:val="00E7078D"/>
    <w:pPr>
      <w:numPr>
        <w:numId w:val="14"/>
      </w:numPr>
      <w:ind w:left="924" w:hanging="357"/>
    </w:pPr>
  </w:style>
  <w:style w:type="paragraph" w:styleId="Lijstopsomteken4">
    <w:name w:val="List Bullet 4"/>
    <w:basedOn w:val="ZsysbasisEmtio"/>
    <w:next w:val="BasistekstEmtio"/>
    <w:uiPriority w:val="98"/>
    <w:semiHidden/>
    <w:rsid w:val="00E7078D"/>
    <w:pPr>
      <w:numPr>
        <w:numId w:val="15"/>
      </w:numPr>
      <w:ind w:left="1208" w:hanging="357"/>
    </w:pPr>
  </w:style>
  <w:style w:type="paragraph" w:styleId="Lijstnummering">
    <w:name w:val="List Number"/>
    <w:basedOn w:val="ZsysbasisEmtio"/>
    <w:next w:val="BasistekstEmtio"/>
    <w:uiPriority w:val="98"/>
    <w:semiHidden/>
    <w:rsid w:val="00705849"/>
    <w:pPr>
      <w:numPr>
        <w:numId w:val="17"/>
      </w:numPr>
      <w:ind w:left="357" w:hanging="357"/>
    </w:pPr>
  </w:style>
  <w:style w:type="paragraph" w:styleId="Lijstnummering2">
    <w:name w:val="List Number 2"/>
    <w:basedOn w:val="ZsysbasisEmtio"/>
    <w:next w:val="BasistekstEmtio"/>
    <w:uiPriority w:val="98"/>
    <w:semiHidden/>
    <w:rsid w:val="00705849"/>
    <w:pPr>
      <w:numPr>
        <w:numId w:val="18"/>
      </w:numPr>
      <w:ind w:left="641" w:hanging="357"/>
    </w:pPr>
  </w:style>
  <w:style w:type="paragraph" w:styleId="Lijstnummering3">
    <w:name w:val="List Number 3"/>
    <w:basedOn w:val="ZsysbasisEmtio"/>
    <w:next w:val="BasistekstEmtio"/>
    <w:uiPriority w:val="98"/>
    <w:semiHidden/>
    <w:rsid w:val="00705849"/>
    <w:pPr>
      <w:numPr>
        <w:numId w:val="19"/>
      </w:numPr>
      <w:ind w:left="924" w:hanging="357"/>
    </w:pPr>
  </w:style>
  <w:style w:type="paragraph" w:styleId="Lijstnummering4">
    <w:name w:val="List Number 4"/>
    <w:basedOn w:val="ZsysbasisEmtio"/>
    <w:next w:val="BasistekstEmtio"/>
    <w:uiPriority w:val="98"/>
    <w:semiHidden/>
    <w:rsid w:val="00705849"/>
    <w:pPr>
      <w:numPr>
        <w:numId w:val="20"/>
      </w:numPr>
      <w:ind w:left="1208" w:hanging="357"/>
    </w:pPr>
  </w:style>
  <w:style w:type="paragraph" w:styleId="Lijstnummering5">
    <w:name w:val="List Number 5"/>
    <w:basedOn w:val="ZsysbasisEmtio"/>
    <w:next w:val="BasistekstEmtio"/>
    <w:uiPriority w:val="98"/>
    <w:semiHidden/>
    <w:rsid w:val="00705849"/>
    <w:pPr>
      <w:numPr>
        <w:numId w:val="21"/>
      </w:numPr>
      <w:ind w:left="1491" w:hanging="357"/>
    </w:pPr>
  </w:style>
  <w:style w:type="paragraph" w:styleId="Lijstvoortzetting">
    <w:name w:val="List Continue"/>
    <w:basedOn w:val="ZsysbasisEmtio"/>
    <w:next w:val="BasistekstEmtio"/>
    <w:uiPriority w:val="98"/>
    <w:semiHidden/>
    <w:rsid w:val="00705849"/>
    <w:pPr>
      <w:ind w:left="284"/>
    </w:pPr>
  </w:style>
  <w:style w:type="paragraph" w:styleId="Lijstvoortzetting2">
    <w:name w:val="List Continue 2"/>
    <w:basedOn w:val="ZsysbasisEmtio"/>
    <w:next w:val="BasistekstEmtio"/>
    <w:uiPriority w:val="98"/>
    <w:semiHidden/>
    <w:rsid w:val="00705849"/>
    <w:pPr>
      <w:ind w:left="567"/>
    </w:pPr>
  </w:style>
  <w:style w:type="paragraph" w:styleId="Lijstvoortzetting3">
    <w:name w:val="List Continue 3"/>
    <w:basedOn w:val="ZsysbasisEmtio"/>
    <w:next w:val="BasistekstEmtio"/>
    <w:uiPriority w:val="98"/>
    <w:semiHidden/>
    <w:rsid w:val="00705849"/>
    <w:pPr>
      <w:ind w:left="851"/>
    </w:pPr>
  </w:style>
  <w:style w:type="paragraph" w:styleId="Lijstvoortzetting4">
    <w:name w:val="List Continue 4"/>
    <w:basedOn w:val="ZsysbasisEmtio"/>
    <w:next w:val="BasistekstEmtio"/>
    <w:uiPriority w:val="98"/>
    <w:semiHidden/>
    <w:rsid w:val="00705849"/>
    <w:pPr>
      <w:ind w:left="1134"/>
    </w:pPr>
  </w:style>
  <w:style w:type="paragraph" w:styleId="Lijstvoortzetting5">
    <w:name w:val="List Continue 5"/>
    <w:basedOn w:val="ZsysbasisEmtio"/>
    <w:next w:val="BasistekstEmtio"/>
    <w:uiPriority w:val="98"/>
    <w:semiHidden/>
    <w:rsid w:val="00705849"/>
    <w:pPr>
      <w:ind w:left="1418"/>
    </w:pPr>
  </w:style>
  <w:style w:type="character" w:styleId="Intensievebenadrukking">
    <w:name w:val="Intense Emphasis"/>
    <w:basedOn w:val="Standaardalinea-lettertype"/>
    <w:uiPriority w:val="98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Emtio"/>
    <w:next w:val="BasistekstEmtio"/>
    <w:uiPriority w:val="98"/>
    <w:semiHidden/>
    <w:rsid w:val="0020607F"/>
  </w:style>
  <w:style w:type="paragraph" w:styleId="Notitiekop">
    <w:name w:val="Note Heading"/>
    <w:basedOn w:val="ZsysbasisEmtio"/>
    <w:next w:val="BasistekstEmtio"/>
    <w:uiPriority w:val="98"/>
    <w:semiHidden/>
    <w:rsid w:val="0020607F"/>
  </w:style>
  <w:style w:type="paragraph" w:styleId="Plattetekst">
    <w:name w:val="Body Text"/>
    <w:basedOn w:val="ZsysbasisEmtio"/>
    <w:next w:val="BasistekstEmtio"/>
    <w:link w:val="PlattetekstChar"/>
    <w:uiPriority w:val="98"/>
    <w:semiHidden/>
    <w:rsid w:val="0020607F"/>
  </w:style>
  <w:style w:type="paragraph" w:styleId="Plattetekst2">
    <w:name w:val="Body Text 2"/>
    <w:basedOn w:val="ZsysbasisEmtio"/>
    <w:next w:val="BasistekstEmtio"/>
    <w:link w:val="Plattetekst2Char"/>
    <w:uiPriority w:val="98"/>
    <w:semiHidden/>
    <w:rsid w:val="00E7078D"/>
  </w:style>
  <w:style w:type="paragraph" w:styleId="Plattetekst3">
    <w:name w:val="Body Text 3"/>
    <w:basedOn w:val="ZsysbasisEmtio"/>
    <w:next w:val="BasistekstEmtio"/>
    <w:uiPriority w:val="98"/>
    <w:semiHidden/>
    <w:rsid w:val="0020607F"/>
  </w:style>
  <w:style w:type="paragraph" w:styleId="Platteteksteersteinspringing">
    <w:name w:val="Body Text First Indent"/>
    <w:basedOn w:val="ZsysbasisEmtio"/>
    <w:next w:val="BasistekstEmtio"/>
    <w:link w:val="PlatteteksteersteinspringingChar"/>
    <w:uiPriority w:val="98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Plattetekstinspringen">
    <w:name w:val="Body Text Indent"/>
    <w:basedOn w:val="ZsysbasisEmtio"/>
    <w:next w:val="BasistekstEmtio"/>
    <w:link w:val="PlattetekstinspringenChar"/>
    <w:uiPriority w:val="98"/>
    <w:semiHidden/>
    <w:rsid w:val="00E7078D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E7078D"/>
    <w:rPr>
      <w:rFonts w:ascii="Maiandra GD" w:hAnsi="Maiandra GD" w:cs="Maiandra GD"/>
      <w:sz w:val="18"/>
      <w:szCs w:val="18"/>
    </w:rPr>
  </w:style>
  <w:style w:type="paragraph" w:styleId="Platteteksteersteinspringing2">
    <w:name w:val="Body Text First Indent 2"/>
    <w:basedOn w:val="ZsysbasisEmtio"/>
    <w:next w:val="BasistekstEmtio"/>
    <w:link w:val="Platteteksteersteinspringing2Char"/>
    <w:uiPriority w:val="98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EmtioChar">
    <w:name w:val="Zsysbasis Emtio Char"/>
    <w:basedOn w:val="Standaardalinea-lettertype"/>
    <w:link w:val="ZsysbasisEmtio"/>
    <w:semiHidden/>
    <w:rsid w:val="00066DF0"/>
    <w:rPr>
      <w:rFonts w:ascii="Montserrat" w:hAnsi="Montserrat" w:cs="Maiandra GD"/>
      <w:color w:val="000000" w:themeColor="text1"/>
      <w:sz w:val="18"/>
      <w:szCs w:val="18"/>
    </w:rPr>
  </w:style>
  <w:style w:type="paragraph" w:styleId="Standaardinspringing">
    <w:name w:val="Normal Indent"/>
    <w:basedOn w:val="ZsysbasisEmtio"/>
    <w:next w:val="BasistekstEmtio"/>
    <w:uiPriority w:val="98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Emtio"/>
    <w:basedOn w:val="Standaardalinea-lettertype"/>
    <w:uiPriority w:val="4"/>
    <w:rsid w:val="00CB7600"/>
    <w:rPr>
      <w:vertAlign w:val="superscript"/>
    </w:rPr>
  </w:style>
  <w:style w:type="paragraph" w:styleId="Voetnoottekst">
    <w:name w:val="footnote text"/>
    <w:aliases w:val="Voetnoottekst Emtio"/>
    <w:basedOn w:val="ZsysbasisEmtio"/>
    <w:uiPriority w:val="4"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98"/>
    <w:semiHidden/>
    <w:rsid w:val="00451FDB"/>
    <w:rPr>
      <w:b w:val="0"/>
      <w:bCs w:val="0"/>
    </w:rPr>
  </w:style>
  <w:style w:type="paragraph" w:styleId="Datum">
    <w:name w:val="Date"/>
    <w:basedOn w:val="ZsysbasisEmtio"/>
    <w:next w:val="BasistekstEmtio"/>
    <w:uiPriority w:val="98"/>
    <w:semiHidden/>
    <w:rsid w:val="0020607F"/>
  </w:style>
  <w:style w:type="paragraph" w:styleId="Tekstzonderopmaak">
    <w:name w:val="Plain Text"/>
    <w:basedOn w:val="ZsysbasisEmtio"/>
    <w:next w:val="BasistekstEmtio"/>
    <w:uiPriority w:val="98"/>
    <w:semiHidden/>
    <w:rsid w:val="0020607F"/>
  </w:style>
  <w:style w:type="paragraph" w:styleId="Ballontekst">
    <w:name w:val="Balloon Text"/>
    <w:basedOn w:val="ZsysbasisEmtio"/>
    <w:next w:val="BasistekstEmtio"/>
    <w:uiPriority w:val="98"/>
    <w:semiHidden/>
    <w:rsid w:val="0020607F"/>
  </w:style>
  <w:style w:type="paragraph" w:styleId="Bijschrift">
    <w:name w:val="caption"/>
    <w:aliases w:val="Bijschrift Emtio"/>
    <w:basedOn w:val="ZsysbasisEmtio"/>
    <w:next w:val="BasistekstEmtio"/>
    <w:uiPriority w:val="4"/>
    <w:qFormat/>
    <w:rsid w:val="0020607F"/>
  </w:style>
  <w:style w:type="character" w:customStyle="1" w:styleId="TekstopmerkingChar">
    <w:name w:val="Tekst opmerking Char"/>
    <w:basedOn w:val="ZsysbasisEmtioChar"/>
    <w:link w:val="Tekstopmerking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structuur">
    <w:name w:val="Document Map"/>
    <w:basedOn w:val="ZsysbasisEmtio"/>
    <w:next w:val="BasistekstEmtio"/>
    <w:uiPriority w:val="98"/>
    <w:semiHidden/>
    <w:rsid w:val="0020607F"/>
  </w:style>
  <w:style w:type="table" w:styleId="Lichtearcering-accent5">
    <w:name w:val="Light Shading Accent 5"/>
    <w:basedOn w:val="Standaardtabel"/>
    <w:uiPriority w:val="60"/>
    <w:rsid w:val="00E07762"/>
    <w:pPr>
      <w:spacing w:line="240" w:lineRule="auto"/>
    </w:pPr>
    <w:rPr>
      <w:color w:val="D90C76" w:themeColor="accent5" w:themeShade="BF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</w:style>
  <w:style w:type="paragraph" w:styleId="Eindnoottekst">
    <w:name w:val="endnote text"/>
    <w:aliases w:val="Eindnoottekst Emtio"/>
    <w:basedOn w:val="ZsysbasisEmtio"/>
    <w:next w:val="BasistekstEmtio"/>
    <w:uiPriority w:val="4"/>
    <w:rsid w:val="0020607F"/>
  </w:style>
  <w:style w:type="paragraph" w:styleId="Indexkop">
    <w:name w:val="index heading"/>
    <w:basedOn w:val="ZsysbasisEmtio"/>
    <w:next w:val="BasistekstEmtio"/>
    <w:uiPriority w:val="98"/>
    <w:semiHidden/>
    <w:rsid w:val="0020607F"/>
  </w:style>
  <w:style w:type="paragraph" w:styleId="Kopbronvermelding">
    <w:name w:val="toa heading"/>
    <w:basedOn w:val="ZsysbasisEmtio"/>
    <w:next w:val="BasistekstEmtio"/>
    <w:uiPriority w:val="98"/>
    <w:semiHidden/>
    <w:rsid w:val="0020607F"/>
  </w:style>
  <w:style w:type="paragraph" w:styleId="Lijstopsomteken5">
    <w:name w:val="List Bullet 5"/>
    <w:basedOn w:val="ZsysbasisEmtio"/>
    <w:next w:val="BasistekstEmtio"/>
    <w:uiPriority w:val="98"/>
    <w:semiHidden/>
    <w:rsid w:val="00E7078D"/>
    <w:pPr>
      <w:numPr>
        <w:numId w:val="16"/>
      </w:numPr>
      <w:ind w:left="1491" w:hanging="357"/>
    </w:pPr>
  </w:style>
  <w:style w:type="paragraph" w:styleId="Macrotekst">
    <w:name w:val="macro"/>
    <w:basedOn w:val="ZsysbasisEmtio"/>
    <w:next w:val="BasistekstEmtio"/>
    <w:uiPriority w:val="98"/>
    <w:semiHidden/>
    <w:rsid w:val="0020607F"/>
  </w:style>
  <w:style w:type="paragraph" w:styleId="Tekstopmerking">
    <w:name w:val="annotation text"/>
    <w:basedOn w:val="ZsysbasisEmtio"/>
    <w:next w:val="BasistekstEmtio"/>
    <w:link w:val="TekstopmerkingChar"/>
    <w:uiPriority w:val="98"/>
    <w:semiHidden/>
    <w:rsid w:val="0020607F"/>
  </w:style>
  <w:style w:type="character" w:styleId="Intensieveverwijzing">
    <w:name w:val="Intense Reference"/>
    <w:basedOn w:val="Standaardalinea-lettertyp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basedOn w:val="Standaardalinea-lettertype"/>
    <w:uiPriority w:val="98"/>
    <w:semiHidden/>
    <w:rsid w:val="0020607F"/>
    <w:rPr>
      <w:sz w:val="18"/>
      <w:szCs w:val="18"/>
    </w:rPr>
  </w:style>
  <w:style w:type="paragraph" w:customStyle="1" w:styleId="Opsommingteken1eniveauEmtio">
    <w:name w:val="Opsomming teken 1e niveau Emtio"/>
    <w:basedOn w:val="ZsysbasisEmtio"/>
    <w:uiPriority w:val="4"/>
    <w:rsid w:val="00AD44F1"/>
    <w:pPr>
      <w:numPr>
        <w:numId w:val="30"/>
      </w:numPr>
    </w:pPr>
  </w:style>
  <w:style w:type="paragraph" w:customStyle="1" w:styleId="Opsommingteken2eniveauEmtio">
    <w:name w:val="Opsomming teken 2e niveau Emtio"/>
    <w:basedOn w:val="ZsysbasisEmtio"/>
    <w:uiPriority w:val="4"/>
    <w:rsid w:val="00AD44F1"/>
    <w:pPr>
      <w:numPr>
        <w:ilvl w:val="1"/>
        <w:numId w:val="30"/>
      </w:numPr>
    </w:pPr>
  </w:style>
  <w:style w:type="paragraph" w:customStyle="1" w:styleId="Opsommingteken3eniveauEmtio">
    <w:name w:val="Opsomming teken 3e niveau Emtio"/>
    <w:basedOn w:val="ZsysbasisEmtio"/>
    <w:uiPriority w:val="4"/>
    <w:rsid w:val="00AD44F1"/>
    <w:pPr>
      <w:numPr>
        <w:ilvl w:val="2"/>
        <w:numId w:val="30"/>
      </w:numPr>
    </w:pPr>
  </w:style>
  <w:style w:type="paragraph" w:customStyle="1" w:styleId="Opsommingbolletje1eniveauEmtio">
    <w:name w:val="Opsomming bolletje 1e niveau Emtio"/>
    <w:basedOn w:val="ZsysbasisEmtio"/>
    <w:uiPriority w:val="4"/>
    <w:qFormat/>
    <w:rsid w:val="005017F3"/>
    <w:pPr>
      <w:numPr>
        <w:numId w:val="25"/>
      </w:numPr>
    </w:pPr>
  </w:style>
  <w:style w:type="paragraph" w:customStyle="1" w:styleId="Opsommingbolletje2eniveauEmtio">
    <w:name w:val="Opsomming bolletje 2e niveau Emtio"/>
    <w:basedOn w:val="ZsysbasisEmtio"/>
    <w:uiPriority w:val="4"/>
    <w:qFormat/>
    <w:rsid w:val="005017F3"/>
    <w:pPr>
      <w:numPr>
        <w:ilvl w:val="1"/>
        <w:numId w:val="25"/>
      </w:numPr>
    </w:pPr>
  </w:style>
  <w:style w:type="paragraph" w:customStyle="1" w:styleId="Opsommingbolletje3eniveauEmtio">
    <w:name w:val="Opsomming bolletje 3e niveau Emtio"/>
    <w:basedOn w:val="ZsysbasisEmtio"/>
    <w:uiPriority w:val="4"/>
    <w:qFormat/>
    <w:rsid w:val="005017F3"/>
    <w:pPr>
      <w:numPr>
        <w:ilvl w:val="2"/>
        <w:numId w:val="25"/>
      </w:numPr>
    </w:pPr>
  </w:style>
  <w:style w:type="numbering" w:customStyle="1" w:styleId="OpsommingbolletjeEmtio">
    <w:name w:val="Opsomming bolletje Emtio"/>
    <w:uiPriority w:val="4"/>
    <w:semiHidden/>
    <w:rsid w:val="005017F3"/>
    <w:pPr>
      <w:numPr>
        <w:numId w:val="1"/>
      </w:numPr>
    </w:pPr>
  </w:style>
  <w:style w:type="paragraph" w:customStyle="1" w:styleId="Opsommingkleineletter1eniveauEmtio">
    <w:name w:val="Opsomming kleine letter 1e niveau Emtio"/>
    <w:basedOn w:val="ZsysbasisEmtio"/>
    <w:uiPriority w:val="4"/>
    <w:qFormat/>
    <w:rsid w:val="00B01DA1"/>
    <w:pPr>
      <w:numPr>
        <w:numId w:val="22"/>
      </w:numPr>
    </w:pPr>
  </w:style>
  <w:style w:type="paragraph" w:customStyle="1" w:styleId="Opsommingkleineletter2eniveauEmtio">
    <w:name w:val="Opsomming kleine letter 2e niveau Emtio"/>
    <w:basedOn w:val="ZsysbasisEmtio"/>
    <w:uiPriority w:val="4"/>
    <w:qFormat/>
    <w:rsid w:val="00B01DA1"/>
    <w:pPr>
      <w:numPr>
        <w:ilvl w:val="1"/>
        <w:numId w:val="22"/>
      </w:numPr>
    </w:pPr>
  </w:style>
  <w:style w:type="paragraph" w:customStyle="1" w:styleId="Opsommingkleineletter3eniveauEmtio">
    <w:name w:val="Opsomming kleine letter 3e niveau Emtio"/>
    <w:basedOn w:val="ZsysbasisEmtio"/>
    <w:uiPriority w:val="4"/>
    <w:qFormat/>
    <w:rsid w:val="00B01DA1"/>
    <w:pPr>
      <w:numPr>
        <w:ilvl w:val="2"/>
        <w:numId w:val="22"/>
      </w:numPr>
    </w:pPr>
  </w:style>
  <w:style w:type="numbering" w:customStyle="1" w:styleId="OpsommingkleineletterEmtio">
    <w:name w:val="Opsomming kleine letter Emtio"/>
    <w:uiPriority w:val="4"/>
    <w:semiHidden/>
    <w:rsid w:val="00B01DA1"/>
    <w:pPr>
      <w:numPr>
        <w:numId w:val="8"/>
      </w:numPr>
    </w:pPr>
  </w:style>
  <w:style w:type="paragraph" w:customStyle="1" w:styleId="Opsommingnummer1eniveauEmtio">
    <w:name w:val="Opsomming nummer 1e niveau Emtio"/>
    <w:basedOn w:val="ZsysbasisEmtio"/>
    <w:uiPriority w:val="4"/>
    <w:qFormat/>
    <w:rsid w:val="00B01DA1"/>
    <w:pPr>
      <w:numPr>
        <w:numId w:val="23"/>
      </w:numPr>
    </w:pPr>
  </w:style>
  <w:style w:type="paragraph" w:customStyle="1" w:styleId="Opsommingnummer2eniveauEmtio">
    <w:name w:val="Opsomming nummer 2e niveau Emtio"/>
    <w:basedOn w:val="ZsysbasisEmtio"/>
    <w:uiPriority w:val="4"/>
    <w:qFormat/>
    <w:rsid w:val="00B01DA1"/>
    <w:pPr>
      <w:numPr>
        <w:ilvl w:val="1"/>
        <w:numId w:val="23"/>
      </w:numPr>
    </w:pPr>
  </w:style>
  <w:style w:type="paragraph" w:customStyle="1" w:styleId="Opsommingnummer3eniveauEmtio">
    <w:name w:val="Opsomming nummer 3e niveau Emtio"/>
    <w:basedOn w:val="ZsysbasisEmtio"/>
    <w:uiPriority w:val="4"/>
    <w:qFormat/>
    <w:rsid w:val="00B01DA1"/>
    <w:pPr>
      <w:numPr>
        <w:ilvl w:val="2"/>
        <w:numId w:val="23"/>
      </w:numPr>
    </w:pPr>
  </w:style>
  <w:style w:type="numbering" w:customStyle="1" w:styleId="OpsommingnummerEmtio">
    <w:name w:val="Opsomming nummer Emtio"/>
    <w:uiPriority w:val="4"/>
    <w:semiHidden/>
    <w:rsid w:val="00B01DA1"/>
    <w:pPr>
      <w:numPr>
        <w:numId w:val="2"/>
      </w:numPr>
    </w:pPr>
  </w:style>
  <w:style w:type="paragraph" w:customStyle="1" w:styleId="Opsommingopenrondje1eniveauEmtio">
    <w:name w:val="Opsomming open rondje 1e niveau Emtio"/>
    <w:basedOn w:val="ZsysbasisEmtio"/>
    <w:uiPriority w:val="4"/>
    <w:rsid w:val="00957CCB"/>
    <w:pPr>
      <w:numPr>
        <w:numId w:val="26"/>
      </w:numPr>
    </w:pPr>
  </w:style>
  <w:style w:type="paragraph" w:customStyle="1" w:styleId="Opsommingopenrondje2eniveauEmtio">
    <w:name w:val="Opsomming open rondje 2e niveau Emtio"/>
    <w:basedOn w:val="ZsysbasisEmtio"/>
    <w:uiPriority w:val="4"/>
    <w:rsid w:val="00957CCB"/>
    <w:pPr>
      <w:numPr>
        <w:ilvl w:val="1"/>
        <w:numId w:val="26"/>
      </w:numPr>
    </w:pPr>
  </w:style>
  <w:style w:type="paragraph" w:customStyle="1" w:styleId="Opsommingopenrondje3eniveauEmtio">
    <w:name w:val="Opsomming open rondje 3e niveau Emtio"/>
    <w:basedOn w:val="ZsysbasisEmtio"/>
    <w:uiPriority w:val="4"/>
    <w:rsid w:val="00957CCB"/>
    <w:pPr>
      <w:numPr>
        <w:ilvl w:val="2"/>
        <w:numId w:val="26"/>
      </w:numPr>
    </w:pPr>
  </w:style>
  <w:style w:type="numbering" w:customStyle="1" w:styleId="OpsommingopenrondjeEmtio">
    <w:name w:val="Opsomming open rondje Emtio"/>
    <w:uiPriority w:val="4"/>
    <w:semiHidden/>
    <w:rsid w:val="00957CCB"/>
    <w:pPr>
      <w:numPr>
        <w:numId w:val="3"/>
      </w:numPr>
    </w:pPr>
  </w:style>
  <w:style w:type="paragraph" w:customStyle="1" w:styleId="Opsommingstreepje1eniveauEmtio">
    <w:name w:val="Opsomming streepje 1e niveau Emtio"/>
    <w:basedOn w:val="ZsysbasisEmtio"/>
    <w:uiPriority w:val="4"/>
    <w:qFormat/>
    <w:rsid w:val="00B01DA1"/>
    <w:pPr>
      <w:numPr>
        <w:numId w:val="27"/>
      </w:numPr>
    </w:pPr>
  </w:style>
  <w:style w:type="paragraph" w:customStyle="1" w:styleId="Opsommingstreepje2eniveauEmtio">
    <w:name w:val="Opsomming streepje 2e niveau Emtio"/>
    <w:basedOn w:val="ZsysbasisEmtio"/>
    <w:uiPriority w:val="4"/>
    <w:qFormat/>
    <w:rsid w:val="00B01DA1"/>
    <w:pPr>
      <w:numPr>
        <w:ilvl w:val="1"/>
        <w:numId w:val="27"/>
      </w:numPr>
    </w:pPr>
  </w:style>
  <w:style w:type="paragraph" w:customStyle="1" w:styleId="Opsommingstreepje3eniveauEmtio">
    <w:name w:val="Opsomming streepje 3e niveau Emtio"/>
    <w:basedOn w:val="ZsysbasisEmtio"/>
    <w:uiPriority w:val="4"/>
    <w:qFormat/>
    <w:rsid w:val="00B01DA1"/>
    <w:pPr>
      <w:numPr>
        <w:ilvl w:val="2"/>
        <w:numId w:val="27"/>
      </w:numPr>
    </w:pPr>
  </w:style>
  <w:style w:type="numbering" w:customStyle="1" w:styleId="OpsommingstreepjeEmtio">
    <w:name w:val="Opsomming streepje Emtio"/>
    <w:uiPriority w:val="4"/>
    <w:semiHidden/>
    <w:rsid w:val="00B01DA1"/>
    <w:pPr>
      <w:numPr>
        <w:numId w:val="4"/>
      </w:numPr>
    </w:pPr>
  </w:style>
  <w:style w:type="character" w:styleId="Titelvanboek">
    <w:name w:val="Book Title"/>
    <w:basedOn w:val="Standaardalinea-lettertyp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basedOn w:val="Standaardalinea-lettertyp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basedOn w:val="Standaardalinea-lettertype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rsid w:val="00E07762"/>
    <w:pPr>
      <w:spacing w:line="240" w:lineRule="auto"/>
    </w:pPr>
    <w:rPr>
      <w:color w:val="2C3676" w:themeColor="accent4" w:themeShade="BF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</w:style>
  <w:style w:type="table" w:styleId="Lichtearcering-accent3">
    <w:name w:val="Light Shading Accent 3"/>
    <w:basedOn w:val="Standaardtabel"/>
    <w:uiPriority w:val="60"/>
    <w:rsid w:val="00E07762"/>
    <w:pPr>
      <w:spacing w:line="240" w:lineRule="auto"/>
    </w:pPr>
    <w:rPr>
      <w:color w:val="8B2C61" w:themeColor="accent3" w:themeShade="BF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</w:style>
  <w:style w:type="table" w:styleId="Lichtearcering-accent2">
    <w:name w:val="Light Shading Accent 2"/>
    <w:basedOn w:val="Standaardtabel"/>
    <w:uiPriority w:val="60"/>
    <w:rsid w:val="00E07762"/>
    <w:pPr>
      <w:spacing w:line="240" w:lineRule="auto"/>
    </w:pPr>
    <w:rPr>
      <w:color w:val="581C49" w:themeColor="accent2" w:themeShade="BF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</w:style>
  <w:style w:type="table" w:styleId="Lichtraster-accent6">
    <w:name w:val="Light Grid Accent 6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1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  <w:shd w:val="clear" w:color="auto" w:fill="FAFAF9" w:themeFill="accent6" w:themeFillTint="3F"/>
      </w:tcPr>
    </w:tblStylePr>
    <w:tblStylePr w:type="band2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</w:tcPr>
    </w:tblStylePr>
  </w:style>
  <w:style w:type="table" w:styleId="Lichtraster-accent5">
    <w:name w:val="Light Grid Accent 5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1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  <w:shd w:val="clear" w:color="auto" w:fill="FCCFE6" w:themeFill="accent5" w:themeFillTint="3F"/>
      </w:tcPr>
    </w:tblStylePr>
    <w:tblStylePr w:type="band2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</w:tcPr>
    </w:tblStylePr>
  </w:style>
  <w:style w:type="table" w:styleId="Lichtraster-accent4">
    <w:name w:val="Light Grid Accent 4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1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  <w:shd w:val="clear" w:color="auto" w:fill="CACEEB" w:themeFill="accent4" w:themeFillTint="3F"/>
      </w:tcPr>
    </w:tblStylePr>
    <w:tblStylePr w:type="band2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</w:tcPr>
    </w:tblStylePr>
  </w:style>
  <w:style w:type="table" w:styleId="Lichtraster-accent3">
    <w:name w:val="Light Grid Accent 3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1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  <w:shd w:val="clear" w:color="auto" w:fill="EFCDE0" w:themeFill="accent3" w:themeFillTint="3F"/>
      </w:tcPr>
    </w:tblStylePr>
    <w:tblStylePr w:type="band2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</w:tcPr>
    </w:tblStylePr>
  </w:style>
  <w:style w:type="table" w:styleId="Lichtraster-accent2">
    <w:name w:val="Light Grid Accent 2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1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  <w:shd w:val="clear" w:color="auto" w:fill="E9BCDE" w:themeFill="accent2" w:themeFillTint="3F"/>
      </w:tcPr>
    </w:tblStylePr>
    <w:tblStylePr w:type="band2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</w:tcPr>
    </w:tblStylePr>
  </w:style>
  <w:style w:type="table" w:styleId="Kleurrijkelijst-accent6">
    <w:name w:val="Colorful List Accent 6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DF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80D7E" w:themeFill="accent5" w:themeFillShade="CC"/>
      </w:tcPr>
    </w:tblStylePr>
    <w:tblStylePr w:type="lastRow">
      <w:rPr>
        <w:b/>
        <w:bCs/>
        <w:color w:val="E80D7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shd w:val="clear" w:color="auto" w:fill="FBFBFA" w:themeFill="accent6" w:themeFillTint="33"/>
      </w:tcPr>
    </w:tblStylePr>
  </w:style>
  <w:style w:type="table" w:styleId="Kleurrijkelijst-accent5">
    <w:name w:val="Colorful List Accent 5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ECF5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0C0B9" w:themeFill="accent6" w:themeFillShade="CC"/>
      </w:tcPr>
    </w:tblStylePr>
    <w:tblStylePr w:type="lastRow">
      <w:rPr>
        <w:b/>
        <w:bCs/>
        <w:color w:val="C0C0B9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shd w:val="clear" w:color="auto" w:fill="FCD8EB" w:themeFill="accent5" w:themeFillTint="33"/>
      </w:tcPr>
    </w:tblStylePr>
  </w:style>
  <w:style w:type="table" w:styleId="Kleurrijkelijst-accent4">
    <w:name w:val="Colorful List Accent 4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AEBF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52F67" w:themeFill="accent3" w:themeFillShade="CC"/>
      </w:tcPr>
    </w:tblStylePr>
    <w:tblStylePr w:type="lastRow">
      <w:rPr>
        <w:b/>
        <w:bCs/>
        <w:color w:val="952F67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shd w:val="clear" w:color="auto" w:fill="D4D7EF" w:themeFill="accent4" w:themeFillTint="33"/>
      </w:tcPr>
    </w:tblStylePr>
  </w:style>
  <w:style w:type="table" w:styleId="Kleurrijkelijst-accent3">
    <w:name w:val="Colorful List Accent 3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B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F3A7F" w:themeFill="accent4" w:themeFillShade="CC"/>
      </w:tcPr>
    </w:tblStylePr>
    <w:tblStylePr w:type="lastRow">
      <w:rPr>
        <w:b/>
        <w:bCs/>
        <w:color w:val="2F3A7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shd w:val="clear" w:color="auto" w:fill="F2D6E5" w:themeFill="accent3" w:themeFillTint="33"/>
      </w:tcPr>
    </w:tblStylePr>
  </w:style>
  <w:style w:type="table" w:styleId="Kleurrijkelijst-accent2">
    <w:name w:val="Colorful List Accent 2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E4F2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shd w:val="clear" w:color="auto" w:fill="EDC9E5" w:themeFill="accent2" w:themeFillTint="33"/>
      </w:tcPr>
    </w:tblStylePr>
  </w:style>
  <w:style w:type="table" w:styleId="Kleurrijkelijst-accent1">
    <w:name w:val="Colorful List Accent 1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DAF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shd w:val="clear" w:color="auto" w:fill="ECB4F8" w:themeFill="accent1" w:themeFillTint="33"/>
      </w:tcPr>
    </w:tblStylePr>
  </w:style>
  <w:style w:type="table" w:styleId="Kleurrijkearcering-accent6">
    <w:name w:val="Colorful Shading Accent 6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43F9D" w:themeColor="accent5"/>
        <w:left w:val="single" w:sz="4" w:space="0" w:color="EDEDEB" w:themeColor="accent6"/>
        <w:bottom w:val="single" w:sz="4" w:space="0" w:color="EDEDEB" w:themeColor="accent6"/>
        <w:right w:val="single" w:sz="4" w:space="0" w:color="EDEDE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9387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9387" w:themeColor="accent6" w:themeShade="99"/>
          <w:insideV w:val="nil"/>
        </w:tcBorders>
        <w:shd w:val="clear" w:color="auto" w:fill="939387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387" w:themeFill="accent6" w:themeFillShade="99"/>
      </w:tcPr>
    </w:tblStylePr>
    <w:tblStylePr w:type="band1Vert">
      <w:tblPr/>
      <w:tcPr>
        <w:shd w:val="clear" w:color="auto" w:fill="F7F7F6" w:themeFill="accent6" w:themeFillTint="66"/>
      </w:tcPr>
    </w:tblStylePr>
    <w:tblStylePr w:type="band1Horz">
      <w:tblPr/>
      <w:tcPr>
        <w:shd w:val="clear" w:color="auto" w:fill="F6F6F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EDEB" w:themeColor="accent6"/>
        <w:left w:val="single" w:sz="4" w:space="0" w:color="F43F9D" w:themeColor="accent5"/>
        <w:bottom w:val="single" w:sz="4" w:space="0" w:color="F43F9D" w:themeColor="accent5"/>
        <w:right w:val="single" w:sz="4" w:space="0" w:color="F43F9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CF5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E0A5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E0A5E" w:themeColor="accent5" w:themeShade="99"/>
          <w:insideV w:val="nil"/>
        </w:tcBorders>
        <w:shd w:val="clear" w:color="auto" w:fill="AE0A5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0A5E" w:themeFill="accent5" w:themeFillShade="99"/>
      </w:tcPr>
    </w:tblStylePr>
    <w:tblStylePr w:type="band1Vert">
      <w:tblPr/>
      <w:tcPr>
        <w:shd w:val="clear" w:color="auto" w:fill="FAB2D7" w:themeFill="accent5" w:themeFillTint="66"/>
      </w:tcPr>
    </w:tblStylePr>
    <w:tblStylePr w:type="band1Horz">
      <w:tblPr/>
      <w:tcPr>
        <w:shd w:val="clear" w:color="auto" w:fill="F99FC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4">
    <w:name w:val="Colorful Shading Accent 4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B3B82" w:themeColor="accent3"/>
        <w:left w:val="single" w:sz="4" w:space="0" w:color="3B499F" w:themeColor="accent4"/>
        <w:bottom w:val="single" w:sz="4" w:space="0" w:color="3B499F" w:themeColor="accent4"/>
        <w:right w:val="single" w:sz="4" w:space="0" w:color="3B49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BF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32B5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32B5F" w:themeColor="accent4" w:themeShade="99"/>
          <w:insideV w:val="nil"/>
        </w:tcBorders>
        <w:shd w:val="clear" w:color="auto" w:fill="232B5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2B5F" w:themeFill="accent4" w:themeFillShade="99"/>
      </w:tcPr>
    </w:tblStylePr>
    <w:tblStylePr w:type="band1Vert">
      <w:tblPr/>
      <w:tcPr>
        <w:shd w:val="clear" w:color="auto" w:fill="A9B1DF" w:themeFill="accent4" w:themeFillTint="66"/>
      </w:tcPr>
    </w:tblStylePr>
    <w:tblStylePr w:type="band1Horz">
      <w:tblPr/>
      <w:tcPr>
        <w:shd w:val="clear" w:color="auto" w:fill="949DD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B499F" w:themeColor="accent4"/>
        <w:left w:val="single" w:sz="4" w:space="0" w:color="BB3B82" w:themeColor="accent3"/>
        <w:bottom w:val="single" w:sz="4" w:space="0" w:color="BB3B82" w:themeColor="accent3"/>
        <w:right w:val="single" w:sz="4" w:space="0" w:color="BB3B82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B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F234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F234D" w:themeColor="accent3" w:themeShade="99"/>
          <w:insideV w:val="nil"/>
        </w:tcBorders>
        <w:shd w:val="clear" w:color="auto" w:fill="6F234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F234D" w:themeFill="accent3" w:themeFillShade="99"/>
      </w:tcPr>
    </w:tblStylePr>
    <w:tblStylePr w:type="band1Vert">
      <w:tblPr/>
      <w:tcPr>
        <w:shd w:val="clear" w:color="auto" w:fill="E5AECD" w:themeFill="accent3" w:themeFillTint="66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earcering-accent2">
    <w:name w:val="Colorful Shading Accent 2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762663" w:themeColor="accent2"/>
        <w:bottom w:val="single" w:sz="4" w:space="0" w:color="762663" w:themeColor="accent2"/>
        <w:right w:val="single" w:sz="4" w:space="0" w:color="76266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4F2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6163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6163B" w:themeColor="accent2" w:themeShade="99"/>
          <w:insideV w:val="nil"/>
        </w:tcBorders>
        <w:shd w:val="clear" w:color="auto" w:fill="46163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6163B" w:themeFill="accent2" w:themeFillShade="99"/>
      </w:tcPr>
    </w:tblStylePr>
    <w:tblStylePr w:type="band1Vert">
      <w:tblPr/>
      <w:tcPr>
        <w:shd w:val="clear" w:color="auto" w:fill="DC93CB" w:themeFill="accent2" w:themeFillTint="66"/>
      </w:tcPr>
    </w:tblStylePr>
    <w:tblStylePr w:type="band1Horz">
      <w:tblPr/>
      <w:tcPr>
        <w:shd w:val="clear" w:color="auto" w:fill="D479BE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510861" w:themeColor="accent1"/>
        <w:bottom w:val="single" w:sz="4" w:space="0" w:color="510861" w:themeColor="accent1"/>
        <w:right w:val="single" w:sz="4" w:space="0" w:color="51086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DAFC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0043A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0043A" w:themeColor="accent1" w:themeShade="99"/>
          <w:insideV w:val="nil"/>
        </w:tcBorders>
        <w:shd w:val="clear" w:color="auto" w:fill="30043A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043A" w:themeFill="accent1" w:themeFillShade="99"/>
      </w:tcPr>
    </w:tblStylePr>
    <w:tblStylePr w:type="band1Vert">
      <w:tblPr/>
      <w:tcPr>
        <w:shd w:val="clear" w:color="auto" w:fill="D969F2" w:themeFill="accent1" w:themeFillTint="66"/>
      </w:tcPr>
    </w:tblStylePr>
    <w:tblStylePr w:type="band1Horz">
      <w:tblPr/>
      <w:tcPr>
        <w:shd w:val="clear" w:color="auto" w:fill="D044E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raster-accent6">
    <w:name w:val="Colorful Grid Accent 6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BFA" w:themeFill="accent6" w:themeFillTint="33"/>
    </w:tcPr>
    <w:tblStylePr w:type="firstRow">
      <w:rPr>
        <w:b/>
        <w:bCs/>
      </w:rPr>
      <w:tblPr/>
      <w:tcPr>
        <w:shd w:val="clear" w:color="auto" w:fill="F7F7F6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F7F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Kleurrijkraster-accent5">
    <w:name w:val="Colorful Grid Accent 5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8EB" w:themeFill="accent5" w:themeFillTint="33"/>
    </w:tcPr>
    <w:tblStylePr w:type="firstRow">
      <w:rPr>
        <w:b/>
        <w:bCs/>
      </w:rPr>
      <w:tblPr/>
      <w:tcPr>
        <w:shd w:val="clear" w:color="auto" w:fill="FAB2D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B2D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Kleurrijkraster-accent4">
    <w:name w:val="Colorful Grid Accent 4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4D7EF" w:themeFill="accent4" w:themeFillTint="33"/>
    </w:tcPr>
    <w:tblStylePr w:type="firstRow">
      <w:rPr>
        <w:b/>
        <w:bCs/>
      </w:rPr>
      <w:tblPr/>
      <w:tcPr>
        <w:shd w:val="clear" w:color="auto" w:fill="A9B1D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9B1D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Kleurrijkraster-accent3">
    <w:name w:val="Colorful Grid Accent 3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6E5" w:themeFill="accent3" w:themeFillTint="33"/>
    </w:tcPr>
    <w:tblStylePr w:type="firstRow">
      <w:rPr>
        <w:b/>
        <w:bCs/>
      </w:rPr>
      <w:tblPr/>
      <w:tcPr>
        <w:shd w:val="clear" w:color="auto" w:fill="E5AECD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AEC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raster-accent2">
    <w:name w:val="Colorful Grid Accent 2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C9E5" w:themeFill="accent2" w:themeFillTint="33"/>
    </w:tcPr>
    <w:tblStylePr w:type="firstRow">
      <w:rPr>
        <w:b/>
        <w:bCs/>
      </w:rPr>
      <w:tblPr/>
      <w:tcPr>
        <w:shd w:val="clear" w:color="auto" w:fill="DC93C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C93C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Kleurrijkraster-accent1">
    <w:name w:val="Colorful Grid Accent 1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B4F8" w:themeFill="accent1" w:themeFillTint="33"/>
    </w:tcPr>
    <w:tblStylePr w:type="firstRow">
      <w:rPr>
        <w:b/>
        <w:bCs/>
      </w:rPr>
      <w:tblPr/>
      <w:tcPr>
        <w:shd w:val="clear" w:color="auto" w:fill="D969F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69F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Gemiddeldelijst2-accent6">
    <w:name w:val="Medium List 2 Accent 6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EDE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EDE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EDE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FAF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3F9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3F9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3F9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CFE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B49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B49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B49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CEE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B3B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B3B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B3B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D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62663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6266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6266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9BCDE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1086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1086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1086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1086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A2F7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EDEB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shd w:val="clear" w:color="auto" w:fill="FAFAF9" w:themeFill="accent6" w:themeFillTint="3F"/>
      </w:tcPr>
    </w:tblStylePr>
  </w:style>
  <w:style w:type="table" w:styleId="Gemiddeldelijst1-accent5">
    <w:name w:val="Medium List 1 Accent 5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3F9D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shd w:val="clear" w:color="auto" w:fill="FCCFE6" w:themeFill="accent5" w:themeFillTint="3F"/>
      </w:tcPr>
    </w:tblStylePr>
  </w:style>
  <w:style w:type="table" w:styleId="Gemiddeldelijst1-accent4">
    <w:name w:val="Medium List 1 Accent 4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B499F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shd w:val="clear" w:color="auto" w:fill="CACEEB" w:themeFill="accent4" w:themeFillTint="3F"/>
      </w:tcPr>
    </w:tblStylePr>
  </w:style>
  <w:style w:type="table" w:styleId="Gemiddeldelijst1-accent3">
    <w:name w:val="Medium List 1 Accent 3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B3B82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shd w:val="clear" w:color="auto" w:fill="EFCDE0" w:themeFill="accent3" w:themeFillTint="3F"/>
      </w:tcPr>
    </w:tblStylePr>
  </w:style>
  <w:style w:type="table" w:styleId="Gemiddeldelijst1-accent2">
    <w:name w:val="Medium List 1 Accent 2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62663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shd w:val="clear" w:color="auto" w:fill="E9BCDE" w:themeFill="accent2" w:themeFillTint="3F"/>
      </w:tcPr>
    </w:tblStylePr>
  </w:style>
  <w:style w:type="table" w:styleId="Gemiddeldearcering2-accent6">
    <w:name w:val="Medium Shading 2 Accent 6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FAF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CFE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CEE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D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BCDE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FAF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F6F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F6F5" w:themeFill="accent6" w:themeFillTint="7F"/>
      </w:tcPr>
    </w:tblStylePr>
  </w:style>
  <w:style w:type="table" w:styleId="Gemiddeldraster3-accent5">
    <w:name w:val="Medium Grid 3 Accent 5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CFE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9FC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9FCD" w:themeFill="accent5" w:themeFillTint="7F"/>
      </w:tcPr>
    </w:tblStylePr>
  </w:style>
  <w:style w:type="table" w:styleId="Gemiddeldraster3-accent4">
    <w:name w:val="Medium Grid 3 Accent 4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ACEE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49DD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49DD7" w:themeFill="accent4" w:themeFillTint="7F"/>
      </w:tcPr>
    </w:tblStylePr>
  </w:style>
  <w:style w:type="table" w:styleId="Gemiddeldraster3-accent3">
    <w:name w:val="Medium Grid 3 Accent 3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CD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9A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9AC0" w:themeFill="accent3" w:themeFillTint="7F"/>
      </w:tcPr>
    </w:tblStylePr>
  </w:style>
  <w:style w:type="table" w:styleId="Gemiddeldraster3-accent2">
    <w:name w:val="Medium Grid 3 Accent 2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9BCDE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479BE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479BE" w:themeFill="accent2" w:themeFillTint="7F"/>
      </w:tcPr>
    </w:tblStylePr>
  </w:style>
  <w:style w:type="table" w:styleId="Gemiddeldraster3-accent1">
    <w:name w:val="Medium Grid 3 Accent 1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A2F7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1086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1086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44E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44EF" w:themeFill="accent1" w:themeFillTint="7F"/>
      </w:tcPr>
    </w:tblStylePr>
  </w:style>
  <w:style w:type="table" w:styleId="Gemiddeldraster2-accent6">
    <w:name w:val="Medium Grid 2 Accent 6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cPr>
      <w:shd w:val="clear" w:color="auto" w:fill="FAFAF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DFDF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A" w:themeFill="accent6" w:themeFillTint="33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tcBorders>
          <w:insideH w:val="single" w:sz="6" w:space="0" w:color="EDEDEB" w:themeColor="accent6"/>
          <w:insideV w:val="single" w:sz="6" w:space="0" w:color="EDEDEB" w:themeColor="accent6"/>
        </w:tcBorders>
        <w:shd w:val="clear" w:color="auto" w:fill="F6F6F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cPr>
      <w:shd w:val="clear" w:color="auto" w:fill="FCCFE6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ECF5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EB" w:themeFill="accent5" w:themeFillTint="33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tcBorders>
          <w:insideH w:val="single" w:sz="6" w:space="0" w:color="F43F9D" w:themeColor="accent5"/>
          <w:insideV w:val="single" w:sz="6" w:space="0" w:color="F43F9D" w:themeColor="accent5"/>
        </w:tcBorders>
        <w:shd w:val="clear" w:color="auto" w:fill="F99FC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cPr>
      <w:shd w:val="clear" w:color="auto" w:fill="CACEE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AEBF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D7EF" w:themeFill="accent4" w:themeFillTint="33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tcBorders>
          <w:insideH w:val="single" w:sz="6" w:space="0" w:color="3B499F" w:themeColor="accent4"/>
          <w:insideV w:val="single" w:sz="6" w:space="0" w:color="3B499F" w:themeColor="accent4"/>
        </w:tcBorders>
        <w:shd w:val="clear" w:color="auto" w:fill="949DD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cPr>
      <w:shd w:val="clear" w:color="auto" w:fill="EFCD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8EB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6E5" w:themeFill="accent3" w:themeFillTint="33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tcBorders>
          <w:insideH w:val="single" w:sz="6" w:space="0" w:color="BB3B82" w:themeColor="accent3"/>
          <w:insideV w:val="single" w:sz="6" w:space="0" w:color="BB3B82" w:themeColor="accent3"/>
        </w:tcBorders>
        <w:shd w:val="clear" w:color="auto" w:fill="DF9A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cPr>
      <w:shd w:val="clear" w:color="auto" w:fill="E9BCDE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6E4F2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C9E5" w:themeFill="accent2" w:themeFillTint="33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tcBorders>
          <w:insideH w:val="single" w:sz="6" w:space="0" w:color="762663" w:themeColor="accent2"/>
          <w:insideV w:val="single" w:sz="6" w:space="0" w:color="762663" w:themeColor="accent2"/>
        </w:tcBorders>
        <w:shd w:val="clear" w:color="auto" w:fill="D479BE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  <w:insideH w:val="single" w:sz="8" w:space="0" w:color="510861" w:themeColor="accent1"/>
        <w:insideV w:val="single" w:sz="8" w:space="0" w:color="510861" w:themeColor="accent1"/>
      </w:tblBorders>
    </w:tblPr>
    <w:tcPr>
      <w:shd w:val="clear" w:color="auto" w:fill="E8A2F7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DAFC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B4F8" w:themeFill="accent1" w:themeFillTint="33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tcBorders>
          <w:insideH w:val="single" w:sz="6" w:space="0" w:color="510861" w:themeColor="accent1"/>
          <w:insideV w:val="single" w:sz="6" w:space="0" w:color="510861" w:themeColor="accent1"/>
        </w:tcBorders>
        <w:shd w:val="clear" w:color="auto" w:fill="D044E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1-accent6">
    <w:name w:val="Medium Grid 1 Accent 6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  <w:insideV w:val="single" w:sz="8" w:space="0" w:color="F1F1EF" w:themeColor="accent6" w:themeTint="BF"/>
      </w:tblBorders>
    </w:tblPr>
    <w:tcPr>
      <w:shd w:val="clear" w:color="auto" w:fill="FAFAF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F1E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Gemiddeldraster1-accent5">
    <w:name w:val="Medium Grid 1 Accent 5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  <w:insideV w:val="single" w:sz="8" w:space="0" w:color="F66EB5" w:themeColor="accent5" w:themeTint="BF"/>
      </w:tblBorders>
    </w:tblPr>
    <w:tcPr>
      <w:shd w:val="clear" w:color="auto" w:fill="FCCFE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6EB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Gemiddeldraster1-accent4">
    <w:name w:val="Medium Grid 1 Accent 4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  <w:insideV w:val="single" w:sz="8" w:space="0" w:color="5F6CC3" w:themeColor="accent4" w:themeTint="BF"/>
      </w:tblBorders>
    </w:tblPr>
    <w:tcPr>
      <w:shd w:val="clear" w:color="auto" w:fill="CACEE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F6CC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Gemiddeldraster1-accent3">
    <w:name w:val="Medium Grid 1 Accent 3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  <w:insideV w:val="single" w:sz="8" w:space="0" w:color="CF68A1" w:themeColor="accent3" w:themeTint="BF"/>
      </w:tblBorders>
    </w:tblPr>
    <w:tcPr>
      <w:shd w:val="clear" w:color="auto" w:fill="EFCD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68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Gemiddeldraster1-accent2">
    <w:name w:val="Medium Grid 1 Accent 2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  <w:insideV w:val="single" w:sz="8" w:space="0" w:color="B93B9B" w:themeColor="accent2" w:themeTint="BF"/>
      </w:tblBorders>
    </w:tblPr>
    <w:tcPr>
      <w:shd w:val="clear" w:color="auto" w:fill="E9BCDE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93B9B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Gemiddeldraster1-accent1">
    <w:name w:val="Medium Grid 1 Accent 1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E0FBE" w:themeColor="accent1" w:themeTint="BF"/>
        <w:left w:val="single" w:sz="8" w:space="0" w:color="9E0FBE" w:themeColor="accent1" w:themeTint="BF"/>
        <w:bottom w:val="single" w:sz="8" w:space="0" w:color="9E0FBE" w:themeColor="accent1" w:themeTint="BF"/>
        <w:right w:val="single" w:sz="8" w:space="0" w:color="9E0FBE" w:themeColor="accent1" w:themeTint="BF"/>
        <w:insideH w:val="single" w:sz="8" w:space="0" w:color="9E0FBE" w:themeColor="accent1" w:themeTint="BF"/>
        <w:insideV w:val="single" w:sz="8" w:space="0" w:color="9E0FBE" w:themeColor="accent1" w:themeTint="BF"/>
      </w:tblBorders>
    </w:tblPr>
    <w:tcPr>
      <w:shd w:val="clear" w:color="auto" w:fill="E8A2F7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0FB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Donkerelijst-accent6">
    <w:name w:val="Dark List Accent 6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EDE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7B6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4B4AC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</w:style>
  <w:style w:type="table" w:styleId="Donkerelijst-accent5">
    <w:name w:val="Dark List Accent 5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43F9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0084E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90C7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</w:style>
  <w:style w:type="table" w:styleId="Donkerelijst-accent4">
    <w:name w:val="Dark List Accent 4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B49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D244E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C3676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</w:style>
  <w:style w:type="table" w:styleId="Donkerelijst-accent3">
    <w:name w:val="Dark List Accent 3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B3B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C1D4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B2C6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</w:style>
  <w:style w:type="table" w:styleId="Donkerelijst-accent2">
    <w:name w:val="Dark List Accent 2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6266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133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81C49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</w:style>
  <w:style w:type="table" w:styleId="Donkerelijst-accent1">
    <w:name w:val="Dark List Accent 1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1086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8043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C064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</w:style>
  <w:style w:type="paragraph" w:styleId="Bibliografie">
    <w:name w:val="Bibliography"/>
    <w:basedOn w:val="ZsysbasisEmtio"/>
    <w:next w:val="BasistekstEmtio"/>
    <w:uiPriority w:val="98"/>
    <w:semiHidden/>
    <w:rsid w:val="00E07762"/>
  </w:style>
  <w:style w:type="paragraph" w:styleId="Citaat">
    <w:name w:val="Quote"/>
    <w:basedOn w:val="ZsysbasisEmtio"/>
    <w:next w:val="BasistekstEmtio"/>
    <w:link w:val="CitaatChar"/>
    <w:uiPriority w:val="98"/>
    <w:semiHidden/>
    <w:rsid w:val="00E07762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Duidelijkcitaat">
    <w:name w:val="Intense Quote"/>
    <w:basedOn w:val="ZsysbasisEmtio"/>
    <w:next w:val="BasistekstEmtio"/>
    <w:link w:val="Duidelijkcitaat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indnootmarkering">
    <w:name w:val="endnote reference"/>
    <w:aliases w:val="Eindnootmarkering Emtio"/>
    <w:basedOn w:val="Standaardalinea-lettertype"/>
    <w:uiPriority w:val="4"/>
    <w:rsid w:val="00E07762"/>
    <w:rPr>
      <w:vertAlign w:val="superscript"/>
    </w:rPr>
  </w:style>
  <w:style w:type="paragraph" w:styleId="Geenafstand">
    <w:name w:val="No Spacing"/>
    <w:basedOn w:val="ZsysbasisEmtio"/>
    <w:next w:val="BasistekstEmtio"/>
    <w:uiPriority w:val="98"/>
    <w:semiHidden/>
    <w:rsid w:val="00D27D0E"/>
  </w:style>
  <w:style w:type="character" w:styleId="HTMLCode">
    <w:name w:val="HTML Code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8"/>
    <w:semiHidden/>
    <w:rsid w:val="00E07762"/>
    <w:rPr>
      <w:i/>
      <w:iCs/>
    </w:rPr>
  </w:style>
  <w:style w:type="character" w:styleId="HTMLVariable">
    <w:name w:val="HTML Variable"/>
    <w:basedOn w:val="Standaardalinea-lettertype"/>
    <w:uiPriority w:val="98"/>
    <w:semiHidden/>
    <w:rsid w:val="00E07762"/>
    <w:rPr>
      <w:i/>
      <w:iCs/>
    </w:rPr>
  </w:style>
  <w:style w:type="character" w:styleId="HTML-acroniem">
    <w:name w:val="HTML Acronym"/>
    <w:basedOn w:val="Standaardalinea-lettertype"/>
    <w:uiPriority w:val="98"/>
    <w:semiHidden/>
    <w:rsid w:val="00E07762"/>
  </w:style>
  <w:style w:type="character" w:styleId="HTML-citaat">
    <w:name w:val="HTML Cite"/>
    <w:basedOn w:val="Standaardalinea-lettertype"/>
    <w:uiPriority w:val="98"/>
    <w:semiHidden/>
    <w:rsid w:val="00E07762"/>
    <w:rPr>
      <w:i/>
      <w:iCs/>
    </w:rPr>
  </w:style>
  <w:style w:type="character" w:styleId="HTML-schrijfmachine">
    <w:name w:val="HTML Typewriter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8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Emtio"/>
    <w:next w:val="BasistekstEmtio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jstalinea">
    <w:name w:val="List Paragraph"/>
    <w:basedOn w:val="ZsysbasisEmtio"/>
    <w:next w:val="BasistekstEmtio"/>
    <w:uiPriority w:val="98"/>
    <w:semiHidden/>
    <w:rsid w:val="00E7078D"/>
    <w:pPr>
      <w:ind w:left="720"/>
    </w:pPr>
  </w:style>
  <w:style w:type="character" w:styleId="Nadruk">
    <w:name w:val="Emphasis"/>
    <w:basedOn w:val="Standaardalinea-lettertype"/>
    <w:uiPriority w:val="98"/>
    <w:semiHidden/>
    <w:rsid w:val="00E07762"/>
    <w:rPr>
      <w:i/>
      <w:iCs/>
    </w:rPr>
  </w:style>
  <w:style w:type="character" w:styleId="Regelnummer">
    <w:name w:val="line number"/>
    <w:basedOn w:val="Standaardalinea-lettertype"/>
    <w:uiPriority w:val="98"/>
    <w:semiHidden/>
    <w:rsid w:val="00E07762"/>
  </w:style>
  <w:style w:type="numbering" w:customStyle="1" w:styleId="KopnummeringEmtio">
    <w:name w:val="Kopnummering Emtio"/>
    <w:uiPriority w:val="4"/>
    <w:semiHidden/>
    <w:rsid w:val="00345315"/>
    <w:pPr>
      <w:numPr>
        <w:numId w:val="9"/>
      </w:numPr>
    </w:pPr>
  </w:style>
  <w:style w:type="paragraph" w:customStyle="1" w:styleId="ZsyseenpuntEmtio">
    <w:name w:val="Zsyseenpunt Emtio"/>
    <w:basedOn w:val="ZsysbasisEmtio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Emtio">
    <w:name w:val="Zsysbasisdocumentgegevens Emtio"/>
    <w:basedOn w:val="ZsysbasisEmtio"/>
    <w:next w:val="BasistekstEmtio"/>
    <w:uiPriority w:val="4"/>
    <w:semiHidden/>
    <w:rsid w:val="0020548B"/>
    <w:pPr>
      <w:spacing w:line="260" w:lineRule="exact"/>
    </w:pPr>
    <w:rPr>
      <w:noProof/>
    </w:rPr>
  </w:style>
  <w:style w:type="paragraph" w:customStyle="1" w:styleId="DocumentgegevenskopjeEmtio">
    <w:name w:val="Documentgegevens kopje Emtio"/>
    <w:basedOn w:val="ZsysbasisdocumentgegevensEmtio"/>
    <w:uiPriority w:val="4"/>
    <w:rsid w:val="00756C31"/>
    <w:pPr>
      <w:jc w:val="right"/>
    </w:pPr>
    <w:rPr>
      <w:b/>
      <w:sz w:val="13"/>
    </w:rPr>
  </w:style>
  <w:style w:type="paragraph" w:customStyle="1" w:styleId="DocumentgegevensEmtio">
    <w:name w:val="Documentgegevens Emtio"/>
    <w:basedOn w:val="ZsysbasisdocumentgegevensEmtio"/>
    <w:uiPriority w:val="4"/>
    <w:rsid w:val="00756C31"/>
  </w:style>
  <w:style w:type="paragraph" w:customStyle="1" w:styleId="PaginanummerEmtio">
    <w:name w:val="Paginanummer Emtio"/>
    <w:basedOn w:val="ZsysbasisdocumentgegevensEmtio"/>
    <w:uiPriority w:val="4"/>
    <w:rsid w:val="00E334BB"/>
  </w:style>
  <w:style w:type="paragraph" w:customStyle="1" w:styleId="AfzendergegevensEmtio">
    <w:name w:val="Afzendergegevens Emtio"/>
    <w:basedOn w:val="ZsysbasisdocumentgegevensEmtio"/>
    <w:uiPriority w:val="4"/>
    <w:rsid w:val="00B91863"/>
    <w:pPr>
      <w:tabs>
        <w:tab w:val="left" w:pos="181"/>
      </w:tabs>
      <w:spacing w:line="200" w:lineRule="exact"/>
    </w:pPr>
    <w:rPr>
      <w:rFonts w:ascii="Nunito" w:hAnsi="Nunito"/>
      <w:sz w:val="14"/>
    </w:rPr>
  </w:style>
  <w:style w:type="paragraph" w:customStyle="1" w:styleId="AfzendergegevenskopjeEmtio">
    <w:name w:val="Afzendergegevens kopje Emtio"/>
    <w:basedOn w:val="ZsysbasisdocumentgegevensEmtio"/>
    <w:uiPriority w:val="4"/>
    <w:rsid w:val="00135E7B"/>
  </w:style>
  <w:style w:type="numbering" w:customStyle="1" w:styleId="OpsommingtekenEmtio">
    <w:name w:val="Opsomming teken Emtio"/>
    <w:uiPriority w:val="4"/>
    <w:semiHidden/>
    <w:rsid w:val="00AD44F1"/>
    <w:pPr>
      <w:numPr>
        <w:numId w:val="10"/>
      </w:numPr>
    </w:pPr>
  </w:style>
  <w:style w:type="paragraph" w:customStyle="1" w:styleId="AlineavoorafbeeldingEmtio">
    <w:name w:val="Alinea voor afbeelding Emtio"/>
    <w:basedOn w:val="ZsysbasisEmtio"/>
    <w:next w:val="BasistekstEmtio"/>
    <w:uiPriority w:val="4"/>
    <w:qFormat/>
    <w:rsid w:val="00BB239A"/>
  </w:style>
  <w:style w:type="paragraph" w:customStyle="1" w:styleId="TitelEmtio">
    <w:name w:val="Titel Emtio"/>
    <w:basedOn w:val="ZsysbasisEmtio"/>
    <w:uiPriority w:val="4"/>
    <w:qFormat/>
    <w:rsid w:val="000E1539"/>
    <w:pPr>
      <w:keepLines/>
    </w:pPr>
  </w:style>
  <w:style w:type="paragraph" w:customStyle="1" w:styleId="SubtitelEmtio">
    <w:name w:val="Subtitel Emtio"/>
    <w:basedOn w:val="ZsysbasisEmtio"/>
    <w:uiPriority w:val="4"/>
    <w:qFormat/>
    <w:rsid w:val="000E1539"/>
    <w:pPr>
      <w:keepLines/>
    </w:pPr>
  </w:style>
  <w:style w:type="numbering" w:customStyle="1" w:styleId="BijlagenummeringEmtio">
    <w:name w:val="Bijlagenummering Emtio"/>
    <w:uiPriority w:val="4"/>
    <w:semiHidden/>
    <w:rsid w:val="00345315"/>
    <w:pPr>
      <w:numPr>
        <w:numId w:val="11"/>
      </w:numPr>
    </w:pPr>
  </w:style>
  <w:style w:type="paragraph" w:customStyle="1" w:styleId="Bijlagekop1Emtio">
    <w:name w:val="Bijlage kop 1 Emtio"/>
    <w:basedOn w:val="ZsysbasisEmtio"/>
    <w:next w:val="BasistekstEmtio"/>
    <w:uiPriority w:val="4"/>
    <w:qFormat/>
    <w:rsid w:val="00345315"/>
    <w:pPr>
      <w:keepNext/>
      <w:keepLines/>
      <w:numPr>
        <w:numId w:val="29"/>
      </w:numPr>
      <w:tabs>
        <w:tab w:val="left" w:pos="709"/>
      </w:tabs>
      <w:outlineLvl w:val="0"/>
    </w:pPr>
    <w:rPr>
      <w:b/>
      <w:sz w:val="24"/>
    </w:rPr>
  </w:style>
  <w:style w:type="paragraph" w:customStyle="1" w:styleId="Bijlagekop2Emtio">
    <w:name w:val="Bijlage 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29"/>
      </w:numPr>
      <w:outlineLvl w:val="1"/>
    </w:pPr>
    <w:rPr>
      <w:b/>
    </w:rPr>
  </w:style>
  <w:style w:type="paragraph" w:styleId="Onderwerpvanopmerking">
    <w:name w:val="annotation subject"/>
    <w:basedOn w:val="ZsysbasisEmtio"/>
    <w:next w:val="BasistekstEmtio"/>
    <w:link w:val="OnderwerpvanopmerkingChar"/>
    <w:uiPriority w:val="98"/>
    <w:semiHidden/>
    <w:rsid w:val="00E7078D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Plattetekst2Char">
    <w:name w:val="Platte tekst 2 Char"/>
    <w:basedOn w:val="Standaardalinea-lettertype"/>
    <w:link w:val="Plattetekst2"/>
    <w:rsid w:val="00E7078D"/>
    <w:rPr>
      <w:rFonts w:ascii="Maiandra GD" w:hAnsi="Maiandra GD" w:cs="Maiandra GD"/>
      <w:sz w:val="18"/>
      <w:szCs w:val="18"/>
    </w:rPr>
  </w:style>
  <w:style w:type="character" w:customStyle="1" w:styleId="PlattetekstChar">
    <w:name w:val="Platte tekst Char"/>
    <w:basedOn w:val="ZsysbasisEmtioChar"/>
    <w:link w:val="Platteteks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E7078D"/>
    <w:rPr>
      <w:rFonts w:ascii="Maiandra GD" w:hAnsi="Maiandra GD" w:cs="Maiandra GD"/>
      <w:sz w:val="18"/>
      <w:szCs w:val="18"/>
    </w:rPr>
  </w:style>
  <w:style w:type="paragraph" w:styleId="Plattetekstinspringen2">
    <w:name w:val="Body Text Indent 2"/>
    <w:basedOn w:val="ZsysbasisEmtio"/>
    <w:next w:val="BasistekstEmtio"/>
    <w:link w:val="Plattetekstinspringen2Char"/>
    <w:uiPriority w:val="98"/>
    <w:semiHidden/>
    <w:rsid w:val="00E7078D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E7078D"/>
    <w:rPr>
      <w:rFonts w:ascii="Maiandra GD" w:hAnsi="Maiandra GD" w:cs="Maiandra GD"/>
      <w:sz w:val="18"/>
      <w:szCs w:val="18"/>
    </w:rPr>
  </w:style>
  <w:style w:type="paragraph" w:styleId="Plattetekstinspringen3">
    <w:name w:val="Body Text Indent 3"/>
    <w:basedOn w:val="ZsysbasisEmtio"/>
    <w:next w:val="BasistekstEmtio"/>
    <w:link w:val="Plattetekstinspringen3Char"/>
    <w:uiPriority w:val="98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E7078D"/>
    <w:rPr>
      <w:rFonts w:ascii="Maiandra GD" w:hAnsi="Maiandra GD" w:cs="Maiandra GD"/>
      <w:sz w:val="18"/>
      <w:szCs w:val="16"/>
    </w:rPr>
  </w:style>
  <w:style w:type="paragraph" w:styleId="Lijstmetafbeeldingen">
    <w:name w:val="table of figures"/>
    <w:aliases w:val="Lijst met afbeeldingen Emtio"/>
    <w:basedOn w:val="ZsysbasisEmtio"/>
    <w:next w:val="BasistekstEmtio"/>
    <w:uiPriority w:val="4"/>
    <w:rsid w:val="00DD2A9E"/>
  </w:style>
  <w:style w:type="table" w:customStyle="1" w:styleId="TabelzonderopmaakEmtio">
    <w:name w:val="Tabel zonder opmaak Emtio"/>
    <w:basedOn w:val="Standaardtabe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Emtio">
    <w:name w:val="Zsysbasistoc Emtio"/>
    <w:basedOn w:val="ZsysbasisEmtio"/>
    <w:next w:val="BasistekstEmtio"/>
    <w:uiPriority w:val="4"/>
    <w:semiHidden/>
    <w:rsid w:val="00364B2C"/>
    <w:pPr>
      <w:ind w:left="709" w:right="567" w:hanging="709"/>
    </w:pPr>
  </w:style>
  <w:style w:type="numbering" w:customStyle="1" w:styleId="AgendapuntlijstEmtio">
    <w:name w:val="Agendapunt (lijst) Emtio"/>
    <w:uiPriority w:val="4"/>
    <w:semiHidden/>
    <w:rsid w:val="001C6232"/>
    <w:pPr>
      <w:numPr>
        <w:numId w:val="22"/>
      </w:numPr>
    </w:pPr>
  </w:style>
  <w:style w:type="paragraph" w:customStyle="1" w:styleId="AgendapuntEmtio">
    <w:name w:val="Agendapunt Emtio"/>
    <w:basedOn w:val="ZsysbasisEmtio"/>
    <w:uiPriority w:val="4"/>
    <w:rsid w:val="001C6232"/>
    <w:pPr>
      <w:numPr>
        <w:numId w:val="24"/>
      </w:numPr>
    </w:pPr>
  </w:style>
  <w:style w:type="paragraph" w:customStyle="1" w:styleId="ZsysbasistabeltekstEmtio">
    <w:name w:val="Zsysbasistabeltekst Emtio"/>
    <w:basedOn w:val="ZsysbasisEmtio"/>
    <w:next w:val="TabeltekstEmtio"/>
    <w:uiPriority w:val="4"/>
    <w:semiHidden/>
    <w:rsid w:val="00312D26"/>
  </w:style>
  <w:style w:type="paragraph" w:customStyle="1" w:styleId="TabeltekstEmtio">
    <w:name w:val="Tabeltekst Emtio"/>
    <w:basedOn w:val="ZsysbasistabeltekstEmtio"/>
    <w:uiPriority w:val="4"/>
    <w:rsid w:val="00312D26"/>
  </w:style>
  <w:style w:type="paragraph" w:customStyle="1" w:styleId="TabelkopjeEmtio">
    <w:name w:val="Tabelkopje Emtio"/>
    <w:basedOn w:val="ZsysbasistabeltekstEmtio"/>
    <w:next w:val="TabeltekstEmtio"/>
    <w:uiPriority w:val="4"/>
    <w:rsid w:val="00312D26"/>
    <w:pPr>
      <w:spacing w:line="260" w:lineRule="exact"/>
    </w:pPr>
    <w:rPr>
      <w:sz w:val="12"/>
    </w:rPr>
  </w:style>
  <w:style w:type="paragraph" w:customStyle="1" w:styleId="DocumentnaamEmtio">
    <w:name w:val="Documentnaam Emtio"/>
    <w:basedOn w:val="ZsysbasisEmtio"/>
    <w:next w:val="BasistekstEmtio"/>
    <w:uiPriority w:val="4"/>
    <w:rsid w:val="00B30352"/>
    <w:pPr>
      <w:spacing w:line="800" w:lineRule="exact"/>
    </w:pPr>
    <w:rPr>
      <w:rFonts w:ascii="Nunito Light" w:hAnsi="Nunito Light"/>
      <w:sz w:val="56"/>
    </w:rPr>
  </w:style>
  <w:style w:type="paragraph" w:styleId="Revisie">
    <w:name w:val="Revision"/>
    <w:hidden/>
    <w:uiPriority w:val="99"/>
    <w:semiHidden/>
    <w:rsid w:val="00186362"/>
    <w:pPr>
      <w:spacing w:line="240" w:lineRule="auto"/>
    </w:pPr>
    <w:rPr>
      <w:rFonts w:ascii="Montserrat" w:hAnsi="Montserrat" w:cs="Maiandra GD"/>
      <w:color w:val="000000" w:themeColor="text1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leuren Emt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510861"/>
      </a:accent1>
      <a:accent2>
        <a:srgbClr val="762663"/>
      </a:accent2>
      <a:accent3>
        <a:srgbClr val="BB3B82"/>
      </a:accent3>
      <a:accent4>
        <a:srgbClr val="3B499F"/>
      </a:accent4>
      <a:accent5>
        <a:srgbClr val="F43F9D"/>
      </a:accent5>
      <a:accent6>
        <a:srgbClr val="EDEDEB"/>
      </a:accent6>
      <a:hlink>
        <a:srgbClr val="000000"/>
      </a:hlink>
      <a:folHlink>
        <a:srgbClr val="000000"/>
      </a:folHlink>
    </a:clrScheme>
    <a:fontScheme name="Lettertypen Emtio">
      <a:majorFont>
        <a:latin typeface="Montserra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Montserrat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0692426589274683A5090E780F99AE" ma:contentTypeVersion="6" ma:contentTypeDescription="Create a new document." ma:contentTypeScope="" ma:versionID="3d1942b31894d874abd6bbaf69420e10">
  <xsd:schema xmlns:xsd="http://www.w3.org/2001/XMLSchema" xmlns:xs="http://www.w3.org/2001/XMLSchema" xmlns:p="http://schemas.microsoft.com/office/2006/metadata/properties" xmlns:ns2="41b53395-aca3-4560-8e36-f9ba63c3a15f" xmlns:ns3="91019159-894a-43e4-9f72-e8a8e968efd2" targetNamespace="http://schemas.microsoft.com/office/2006/metadata/properties" ma:root="true" ma:fieldsID="f0aeaadcfedb9cf1860c45087be843f9" ns2:_="" ns3:_="">
    <xsd:import namespace="41b53395-aca3-4560-8e36-f9ba63c3a15f"/>
    <xsd:import namespace="91019159-894a-43e4-9f72-e8a8e968ef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b53395-aca3-4560-8e36-f9ba63c3a1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019159-894a-43e4-9f72-e8a8e968efd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8D85D1-9B35-4939-8477-D857FE8295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3F676F-0B1E-4507-83B4-A7F195D750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C8EB10-03B4-465E-A876-722C8AE0CB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748BDF1-BA57-4F94-9444-D7ABA6452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b53395-aca3-4560-8e36-f9ba63c3a15f"/>
    <ds:schemaRef ds:uri="91019159-894a-43e4-9f72-e8a8e968ef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495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Joop Schuilenburg</dc:creator>
  <cp:keywords/>
  <dc:description/>
  <cp:lastModifiedBy>Joop Schuilenburg</cp:lastModifiedBy>
  <cp:revision>5</cp:revision>
  <dcterms:created xsi:type="dcterms:W3CDTF">2023-11-23T09:32:00Z</dcterms:created>
  <dcterms:modified xsi:type="dcterms:W3CDTF">2024-03-13T15:37:00Z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0x010100E30692426589274683A5090E780F99AE</vt:lpwstr>
  </property>
</Properties>
</file>